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12DC2" w14:textId="79F502F7" w:rsidR="00F8316D" w:rsidRPr="00997817" w:rsidRDefault="00405BD3" w:rsidP="00DE72B3">
      <w:pPr>
        <w:pStyle w:val="Pavadinimas"/>
        <w:jc w:val="center"/>
        <w:rPr>
          <w:rFonts w:ascii="Verdana" w:hAnsi="Verdana" w:cs="Times New Roman"/>
          <w:b/>
          <w:bCs/>
          <w:color w:val="auto"/>
          <w:sz w:val="20"/>
          <w:szCs w:val="20"/>
        </w:rPr>
      </w:pPr>
      <w:r w:rsidRPr="00997817">
        <w:rPr>
          <w:rFonts w:ascii="Verdana" w:hAnsi="Verdana" w:cs="Times New Roman"/>
          <w:b/>
          <w:bCs/>
          <w:color w:val="auto"/>
          <w:sz w:val="20"/>
          <w:szCs w:val="20"/>
        </w:rPr>
        <w:t>TECHNINĖ SPECIFIKACIJA</w:t>
      </w:r>
      <w:r w:rsidR="00A676D2" w:rsidRPr="00997817">
        <w:rPr>
          <w:rFonts w:ascii="Verdana" w:hAnsi="Verdana" w:cs="Times New Roman"/>
          <w:b/>
          <w:bCs/>
          <w:color w:val="auto"/>
          <w:sz w:val="20"/>
          <w:szCs w:val="20"/>
        </w:rPr>
        <w:t xml:space="preserve"> </w:t>
      </w:r>
      <w:r w:rsidR="00285805">
        <w:rPr>
          <w:rFonts w:ascii="Verdana" w:hAnsi="Verdana" w:cs="Times New Roman"/>
          <w:b/>
          <w:bCs/>
          <w:color w:val="auto"/>
          <w:sz w:val="20"/>
          <w:szCs w:val="20"/>
        </w:rPr>
        <w:br/>
      </w:r>
      <w:r w:rsidR="00C7671C" w:rsidRPr="00C7671C">
        <w:rPr>
          <w:rFonts w:ascii="Verdana" w:hAnsi="Verdana" w:cs="Times New Roman"/>
          <w:b/>
          <w:bCs/>
          <w:color w:val="auto"/>
          <w:sz w:val="20"/>
          <w:szCs w:val="20"/>
          <w:lang w:val="lt-LT"/>
        </w:rPr>
        <w:t>REGIONŲ VERSLO PRODUKTYVUMO DIDINIMO PROGRAMOS PASLAUGOS</w:t>
      </w:r>
    </w:p>
    <w:p w14:paraId="5FA54E75" w14:textId="77777777" w:rsidR="00F8316D" w:rsidRPr="00997817" w:rsidRDefault="00405BD3" w:rsidP="003C730D">
      <w:pPr>
        <w:pStyle w:val="Antrat1"/>
        <w:jc w:val="center"/>
        <w:rPr>
          <w:rFonts w:ascii="Verdana" w:hAnsi="Verdana" w:cs="Times New Roman"/>
          <w:b/>
          <w:bCs/>
          <w:color w:val="auto"/>
          <w:sz w:val="20"/>
          <w:szCs w:val="20"/>
        </w:rPr>
      </w:pPr>
      <w:r w:rsidRPr="00997817">
        <w:rPr>
          <w:rFonts w:ascii="Verdana" w:hAnsi="Verdana" w:cs="Times New Roman"/>
          <w:b/>
          <w:bCs/>
          <w:color w:val="auto"/>
          <w:sz w:val="20"/>
          <w:szCs w:val="20"/>
        </w:rPr>
        <w:t>I SKYRIUS</w:t>
      </w:r>
      <w:r w:rsidRPr="00997817">
        <w:rPr>
          <w:rFonts w:ascii="Verdana" w:hAnsi="Verdana" w:cs="Times New Roman"/>
          <w:b/>
          <w:bCs/>
          <w:color w:val="auto"/>
          <w:sz w:val="20"/>
          <w:szCs w:val="20"/>
        </w:rPr>
        <w:br/>
        <w:t>BENDRA INFORMACIJA</w:t>
      </w:r>
    </w:p>
    <w:p w14:paraId="51FE53D2" w14:textId="2CEE6B0D" w:rsidR="003C730D" w:rsidRDefault="00405BD3" w:rsidP="00944DB8">
      <w:pPr>
        <w:pStyle w:val="Sraopastraipa"/>
        <w:numPr>
          <w:ilvl w:val="0"/>
          <w:numId w:val="4"/>
        </w:numPr>
        <w:spacing w:after="120"/>
        <w:ind w:left="0" w:firstLine="0"/>
        <w:jc w:val="both"/>
        <w:rPr>
          <w:rFonts w:ascii="Verdana" w:hAnsi="Verdana" w:cs="Times New Roman"/>
          <w:sz w:val="20"/>
          <w:szCs w:val="20"/>
          <w:lang w:val="lt-LT"/>
        </w:rPr>
      </w:pPr>
      <w:r w:rsidRPr="00944DB8">
        <w:rPr>
          <w:rFonts w:ascii="Verdana" w:hAnsi="Verdana" w:cs="Times New Roman"/>
          <w:sz w:val="20"/>
          <w:szCs w:val="20"/>
          <w:lang w:val="lt-LT"/>
        </w:rPr>
        <w:t xml:space="preserve">Viešoji įstaiga Inovacijų agentūra ketina įsigyti regionų verslo produktyvumo didinimo programos </w:t>
      </w:r>
      <w:r w:rsidR="00910E3A">
        <w:rPr>
          <w:rFonts w:ascii="Verdana" w:hAnsi="Verdana" w:cs="Times New Roman"/>
          <w:sz w:val="20"/>
          <w:szCs w:val="20"/>
          <w:lang w:val="lt-LT"/>
        </w:rPr>
        <w:t>(toliau -</w:t>
      </w:r>
      <w:r w:rsidR="00633BEC">
        <w:rPr>
          <w:rFonts w:ascii="Verdana" w:hAnsi="Verdana" w:cs="Times New Roman"/>
          <w:sz w:val="20"/>
          <w:szCs w:val="20"/>
          <w:lang w:val="lt-LT"/>
        </w:rPr>
        <w:t xml:space="preserve"> </w:t>
      </w:r>
      <w:r w:rsidR="00910E3A" w:rsidRPr="00633BEC">
        <w:rPr>
          <w:rFonts w:ascii="Verdana" w:hAnsi="Verdana" w:cs="Times New Roman"/>
          <w:b/>
          <w:bCs/>
          <w:sz w:val="20"/>
          <w:szCs w:val="20"/>
          <w:lang w:val="lt-LT"/>
        </w:rPr>
        <w:t>Programa</w:t>
      </w:r>
      <w:r w:rsidR="00910E3A">
        <w:rPr>
          <w:rFonts w:ascii="Verdana" w:hAnsi="Verdana" w:cs="Times New Roman"/>
          <w:sz w:val="20"/>
          <w:szCs w:val="20"/>
          <w:lang w:val="lt-LT"/>
        </w:rPr>
        <w:t xml:space="preserve">) </w:t>
      </w:r>
      <w:r w:rsidRPr="00944DB8">
        <w:rPr>
          <w:rFonts w:ascii="Verdana" w:hAnsi="Verdana" w:cs="Times New Roman"/>
          <w:sz w:val="20"/>
          <w:szCs w:val="20"/>
          <w:lang w:val="lt-LT"/>
        </w:rPr>
        <w:t>įgyvendinimo paslaugas.</w:t>
      </w:r>
    </w:p>
    <w:p w14:paraId="075CBC16" w14:textId="2D5A7C47" w:rsidR="003C730D" w:rsidRPr="00944DB8" w:rsidRDefault="00405BD3" w:rsidP="00944DB8">
      <w:pPr>
        <w:pStyle w:val="Sraopastraipa"/>
        <w:numPr>
          <w:ilvl w:val="0"/>
          <w:numId w:val="4"/>
        </w:numPr>
        <w:spacing w:after="120"/>
        <w:ind w:left="0" w:firstLine="0"/>
        <w:jc w:val="both"/>
        <w:rPr>
          <w:rFonts w:ascii="Verdana" w:hAnsi="Verdana" w:cs="Times New Roman"/>
          <w:sz w:val="20"/>
          <w:szCs w:val="20"/>
          <w:lang w:val="lt-LT"/>
        </w:rPr>
      </w:pPr>
      <w:r w:rsidRPr="23850AC7">
        <w:rPr>
          <w:rFonts w:ascii="Verdana" w:hAnsi="Verdana" w:cs="Times New Roman"/>
          <w:b/>
          <w:bCs/>
          <w:sz w:val="20"/>
          <w:szCs w:val="20"/>
          <w:lang w:val="lt-LT"/>
        </w:rPr>
        <w:t>Programos tikslas</w:t>
      </w:r>
      <w:r w:rsidRPr="23850AC7">
        <w:rPr>
          <w:rFonts w:ascii="Verdana" w:hAnsi="Verdana" w:cs="Times New Roman"/>
          <w:sz w:val="20"/>
          <w:szCs w:val="20"/>
          <w:lang w:val="lt-LT"/>
        </w:rPr>
        <w:t xml:space="preserve"> – </w:t>
      </w:r>
      <w:r w:rsidR="001F05A3" w:rsidRPr="23850AC7">
        <w:rPr>
          <w:rFonts w:ascii="Verdana" w:hAnsi="Verdana" w:cs="Times New Roman"/>
          <w:sz w:val="20"/>
          <w:szCs w:val="20"/>
          <w:lang w:val="lt-LT"/>
        </w:rPr>
        <w:t>pa</w:t>
      </w:r>
      <w:r w:rsidRPr="23850AC7">
        <w:rPr>
          <w:rFonts w:ascii="Verdana" w:hAnsi="Verdana" w:cs="Times New Roman"/>
          <w:sz w:val="20"/>
          <w:szCs w:val="20"/>
          <w:lang w:val="lt-LT"/>
        </w:rPr>
        <w:t>didinti mažų regionų įmonių (</w:t>
      </w:r>
      <w:r w:rsidR="00CD607F" w:rsidRPr="23850AC7">
        <w:rPr>
          <w:rFonts w:ascii="Verdana" w:hAnsi="Verdana" w:cs="Times New Roman"/>
          <w:sz w:val="20"/>
          <w:szCs w:val="20"/>
          <w:lang w:val="lt-LT"/>
        </w:rPr>
        <w:t>10</w:t>
      </w:r>
      <w:r w:rsidRPr="23850AC7">
        <w:rPr>
          <w:rFonts w:ascii="Verdana" w:hAnsi="Verdana" w:cs="Times New Roman"/>
          <w:sz w:val="20"/>
          <w:szCs w:val="20"/>
          <w:lang w:val="lt-LT"/>
        </w:rPr>
        <w:t>–</w:t>
      </w:r>
      <w:r w:rsidR="002D36E2" w:rsidRPr="23850AC7">
        <w:rPr>
          <w:rFonts w:ascii="Verdana" w:hAnsi="Verdana" w:cs="Times New Roman"/>
          <w:sz w:val="20"/>
          <w:szCs w:val="20"/>
          <w:lang w:val="lt-LT"/>
        </w:rPr>
        <w:t>5</w:t>
      </w:r>
      <w:r w:rsidRPr="23850AC7">
        <w:rPr>
          <w:rFonts w:ascii="Verdana" w:hAnsi="Verdana" w:cs="Times New Roman"/>
          <w:sz w:val="20"/>
          <w:szCs w:val="20"/>
          <w:lang w:val="lt-LT"/>
        </w:rPr>
        <w:t>0 darbuotojų) produktyvumą per realių veiklos procesų optimizavimą</w:t>
      </w:r>
      <w:r w:rsidR="00ED0692" w:rsidRPr="23850AC7">
        <w:rPr>
          <w:rFonts w:ascii="Verdana" w:hAnsi="Verdana" w:cs="Times New Roman"/>
          <w:sz w:val="20"/>
          <w:szCs w:val="20"/>
          <w:lang w:val="lt-LT"/>
        </w:rPr>
        <w:t>, efektyvinimą</w:t>
      </w:r>
      <w:r w:rsidRPr="23850AC7">
        <w:rPr>
          <w:rFonts w:ascii="Verdana" w:hAnsi="Verdana" w:cs="Times New Roman"/>
          <w:sz w:val="20"/>
          <w:szCs w:val="20"/>
          <w:lang w:val="lt-LT"/>
        </w:rPr>
        <w:t xml:space="preserve"> ir pokyčių įgyvendinimą</w:t>
      </w:r>
      <w:r w:rsidR="5B8EE751" w:rsidRPr="23850AC7">
        <w:rPr>
          <w:rFonts w:ascii="Verdana" w:hAnsi="Verdana" w:cs="Times New Roman"/>
          <w:sz w:val="20"/>
          <w:szCs w:val="20"/>
          <w:lang w:val="lt-LT"/>
        </w:rPr>
        <w:t xml:space="preserve"> taikant LEAN ar lygiavertes metodikas</w:t>
      </w:r>
      <w:r w:rsidRPr="23850AC7">
        <w:rPr>
          <w:rFonts w:ascii="Verdana" w:hAnsi="Verdana" w:cs="Times New Roman"/>
          <w:sz w:val="20"/>
          <w:szCs w:val="20"/>
          <w:lang w:val="lt-LT"/>
        </w:rPr>
        <w:t>.</w:t>
      </w:r>
    </w:p>
    <w:p w14:paraId="52B016EB" w14:textId="18999EB2" w:rsidR="00F8316D" w:rsidRPr="00944DB8" w:rsidRDefault="00405BD3" w:rsidP="00944DB8">
      <w:pPr>
        <w:pStyle w:val="Sraopastraipa"/>
        <w:numPr>
          <w:ilvl w:val="0"/>
          <w:numId w:val="4"/>
        </w:numPr>
        <w:spacing w:after="120"/>
        <w:ind w:left="0" w:firstLine="0"/>
        <w:jc w:val="both"/>
        <w:rPr>
          <w:rFonts w:ascii="Verdana" w:hAnsi="Verdana" w:cs="Times New Roman"/>
          <w:sz w:val="20"/>
          <w:szCs w:val="20"/>
          <w:lang w:val="lt-LT"/>
        </w:rPr>
      </w:pPr>
      <w:r w:rsidRPr="00944DB8">
        <w:rPr>
          <w:rFonts w:ascii="Verdana" w:hAnsi="Verdana" w:cs="Times New Roman"/>
          <w:sz w:val="20"/>
          <w:szCs w:val="20"/>
          <w:lang w:val="lt-LT"/>
        </w:rPr>
        <w:t>Pirkimo objektas –</w:t>
      </w:r>
      <w:r w:rsidR="003C730D" w:rsidRPr="00944DB8">
        <w:rPr>
          <w:rFonts w:ascii="Verdana" w:hAnsi="Verdana" w:cs="Times New Roman"/>
          <w:sz w:val="20"/>
          <w:szCs w:val="20"/>
          <w:lang w:val="lt-LT"/>
        </w:rPr>
        <w:t xml:space="preserve"> Programos įgyvendinimo paslaugos, įskaitant Programos </w:t>
      </w:r>
      <w:r w:rsidR="00ED0692" w:rsidRPr="00944DB8">
        <w:rPr>
          <w:rFonts w:ascii="Verdana" w:hAnsi="Verdana" w:cs="Times New Roman"/>
          <w:sz w:val="20"/>
          <w:szCs w:val="20"/>
          <w:lang w:val="lt-LT"/>
        </w:rPr>
        <w:t>detalizavimą,</w:t>
      </w:r>
      <w:r w:rsidR="003C730D" w:rsidRPr="00944DB8">
        <w:rPr>
          <w:rFonts w:ascii="Verdana" w:hAnsi="Verdana" w:cs="Times New Roman"/>
          <w:sz w:val="20"/>
          <w:szCs w:val="20"/>
          <w:lang w:val="lt-LT"/>
        </w:rPr>
        <w:t xml:space="preserve"> organizavimą ir vykdymą pagal Perkančiosios organizacijos nustatytą struktūrą ir reikalavimus.</w:t>
      </w:r>
    </w:p>
    <w:p w14:paraId="665569C5" w14:textId="63F3ECEF" w:rsidR="003C730D" w:rsidRPr="00944DB8" w:rsidRDefault="00780137" w:rsidP="00944DB8">
      <w:pPr>
        <w:pStyle w:val="Sraopastraipa"/>
        <w:numPr>
          <w:ilvl w:val="0"/>
          <w:numId w:val="4"/>
        </w:numPr>
        <w:spacing w:after="120"/>
        <w:ind w:left="0" w:firstLine="0"/>
        <w:jc w:val="both"/>
        <w:rPr>
          <w:rFonts w:ascii="Verdana" w:hAnsi="Verdana" w:cs="Times New Roman"/>
          <w:sz w:val="20"/>
          <w:szCs w:val="20"/>
          <w:lang w:val="lt-LT"/>
        </w:rPr>
      </w:pPr>
      <w:r w:rsidRPr="00944DB8">
        <w:rPr>
          <w:rFonts w:ascii="Verdana" w:hAnsi="Verdana" w:cs="Times New Roman"/>
          <w:sz w:val="20"/>
          <w:szCs w:val="20"/>
          <w:lang w:val="lt-LT"/>
        </w:rPr>
        <w:t xml:space="preserve">Tiekėjas šioje techninėje specifikacijoje numatytas Paslaugas teikia </w:t>
      </w:r>
      <w:r w:rsidRPr="00944DB8">
        <w:rPr>
          <w:rFonts w:ascii="Verdana" w:hAnsi="Verdana" w:cs="Times New Roman"/>
          <w:sz w:val="20"/>
          <w:szCs w:val="20"/>
          <w:u w:val="single"/>
          <w:lang w:val="lt-LT"/>
        </w:rPr>
        <w:t>kontaktiniu</w:t>
      </w:r>
      <w:r w:rsidR="00ED0692" w:rsidRPr="00944DB8">
        <w:rPr>
          <w:rFonts w:ascii="Verdana" w:hAnsi="Verdana" w:cs="Times New Roman"/>
          <w:sz w:val="20"/>
          <w:szCs w:val="20"/>
          <w:lang w:val="lt-LT"/>
        </w:rPr>
        <w:t xml:space="preserve"> būdu</w:t>
      </w:r>
      <w:r w:rsidRPr="00944DB8">
        <w:rPr>
          <w:rFonts w:ascii="Verdana" w:hAnsi="Verdana" w:cs="Times New Roman"/>
          <w:sz w:val="20"/>
          <w:szCs w:val="20"/>
          <w:lang w:val="lt-LT"/>
        </w:rPr>
        <w:t xml:space="preserve"> Programos dalyvių veiklos vykdymo vietose (įmonėse)</w:t>
      </w:r>
      <w:r w:rsidR="00A91FD2" w:rsidRPr="00944DB8">
        <w:rPr>
          <w:rFonts w:ascii="Verdana" w:hAnsi="Verdana" w:cs="Times New Roman"/>
          <w:sz w:val="20"/>
          <w:szCs w:val="20"/>
          <w:lang w:val="lt-LT"/>
        </w:rPr>
        <w:t xml:space="preserve"> Alytaus, Marijampolės, Klaipėdos, </w:t>
      </w:r>
      <w:r w:rsidR="007D0A54" w:rsidRPr="00944DB8">
        <w:rPr>
          <w:rFonts w:ascii="Verdana" w:hAnsi="Verdana" w:cs="Times New Roman"/>
          <w:sz w:val="20"/>
          <w:szCs w:val="20"/>
          <w:lang w:val="lt-LT"/>
        </w:rPr>
        <w:t>Panevėžio</w:t>
      </w:r>
      <w:r w:rsidR="00A91FD2" w:rsidRPr="00944DB8">
        <w:rPr>
          <w:rFonts w:ascii="Verdana" w:hAnsi="Verdana" w:cs="Times New Roman"/>
          <w:sz w:val="20"/>
          <w:szCs w:val="20"/>
          <w:lang w:val="lt-LT"/>
        </w:rPr>
        <w:t xml:space="preserve"> ir Šiaulių miestuose</w:t>
      </w:r>
      <w:r w:rsidRPr="00944DB8">
        <w:rPr>
          <w:rFonts w:ascii="Verdana" w:hAnsi="Verdana" w:cs="Times New Roman"/>
          <w:sz w:val="20"/>
          <w:szCs w:val="20"/>
          <w:lang w:val="lt-LT"/>
        </w:rPr>
        <w:t>.</w:t>
      </w:r>
    </w:p>
    <w:p w14:paraId="66A326EF" w14:textId="689FEC37" w:rsidR="00780137" w:rsidRPr="00944DB8" w:rsidRDefault="00780137" w:rsidP="00944DB8">
      <w:pPr>
        <w:pStyle w:val="Sraopastraipa"/>
        <w:numPr>
          <w:ilvl w:val="0"/>
          <w:numId w:val="4"/>
        </w:numPr>
        <w:spacing w:after="120"/>
        <w:ind w:left="0" w:firstLine="0"/>
        <w:jc w:val="both"/>
        <w:rPr>
          <w:rFonts w:ascii="Verdana" w:hAnsi="Verdana" w:cs="Times New Roman"/>
          <w:sz w:val="20"/>
          <w:szCs w:val="20"/>
          <w:lang w:val="lt-LT"/>
        </w:rPr>
      </w:pPr>
      <w:r w:rsidRPr="00944DB8">
        <w:rPr>
          <w:rFonts w:ascii="Verdana" w:hAnsi="Verdana" w:cs="Times New Roman"/>
          <w:b/>
          <w:bCs/>
          <w:sz w:val="20"/>
          <w:szCs w:val="20"/>
          <w:lang w:val="lt-LT"/>
        </w:rPr>
        <w:t>Perkančioji organizacija</w:t>
      </w:r>
      <w:r w:rsidRPr="00944DB8">
        <w:rPr>
          <w:rFonts w:ascii="Verdana" w:hAnsi="Verdana" w:cs="Times New Roman"/>
          <w:sz w:val="20"/>
          <w:szCs w:val="20"/>
          <w:lang w:val="lt-LT"/>
        </w:rPr>
        <w:t> –</w:t>
      </w:r>
      <w:r w:rsidRPr="00944DB8">
        <w:rPr>
          <w:rFonts w:ascii="Verdana" w:hAnsi="Verdana" w:cs="Times New Roman"/>
          <w:b/>
          <w:bCs/>
          <w:sz w:val="20"/>
          <w:szCs w:val="20"/>
          <w:lang w:val="lt-LT"/>
        </w:rPr>
        <w:t> </w:t>
      </w:r>
      <w:r w:rsidRPr="00944DB8">
        <w:rPr>
          <w:rFonts w:ascii="Verdana" w:hAnsi="Verdana" w:cs="Times New Roman"/>
          <w:sz w:val="20"/>
          <w:szCs w:val="20"/>
          <w:lang w:val="lt-LT"/>
        </w:rPr>
        <w:t>viešoji įstaiga Inovacijų agentūra (toliau – Perkančioji organizacija).</w:t>
      </w:r>
    </w:p>
    <w:p w14:paraId="1C198255" w14:textId="69503729" w:rsidR="00780137" w:rsidRPr="00944DB8" w:rsidRDefault="00780137" w:rsidP="00944DB8">
      <w:pPr>
        <w:pStyle w:val="Sraopastraipa"/>
        <w:numPr>
          <w:ilvl w:val="0"/>
          <w:numId w:val="4"/>
        </w:numPr>
        <w:spacing w:after="120"/>
        <w:ind w:left="0" w:firstLine="0"/>
        <w:jc w:val="both"/>
        <w:rPr>
          <w:rFonts w:ascii="Verdana" w:hAnsi="Verdana" w:cs="Times New Roman"/>
          <w:sz w:val="20"/>
          <w:szCs w:val="20"/>
          <w:lang w:val="lt-LT"/>
        </w:rPr>
      </w:pPr>
      <w:r w:rsidRPr="75946876">
        <w:rPr>
          <w:rFonts w:ascii="Verdana" w:hAnsi="Verdana" w:cs="Times New Roman"/>
          <w:b/>
          <w:bCs/>
          <w:sz w:val="20"/>
          <w:szCs w:val="20"/>
          <w:lang w:val="lt-LT"/>
        </w:rPr>
        <w:t>Tiekėjas </w:t>
      </w:r>
      <w:r w:rsidR="007D0A54" w:rsidRPr="75946876">
        <w:rPr>
          <w:rFonts w:ascii="Verdana" w:hAnsi="Verdana" w:cs="Times New Roman"/>
          <w:b/>
          <w:bCs/>
          <w:sz w:val="20"/>
          <w:szCs w:val="20"/>
          <w:lang w:val="lt-LT"/>
        </w:rPr>
        <w:t xml:space="preserve"> </w:t>
      </w:r>
      <w:r w:rsidRPr="75946876">
        <w:rPr>
          <w:rFonts w:ascii="Verdana" w:hAnsi="Verdana" w:cs="Times New Roman"/>
          <w:sz w:val="20"/>
          <w:szCs w:val="20"/>
          <w:lang w:val="lt-LT"/>
        </w:rPr>
        <w:t>– </w:t>
      </w:r>
      <w:r w:rsidR="007D0A54">
        <w:rPr>
          <w:rFonts w:ascii="Verdana" w:hAnsi="Verdana" w:cs="Times New Roman"/>
          <w:b/>
          <w:bCs/>
          <w:sz w:val="20"/>
          <w:szCs w:val="20"/>
          <w:lang w:val="lt-LT"/>
        </w:rPr>
        <w:t xml:space="preserve"> </w:t>
      </w:r>
      <w:r w:rsidRPr="00944DB8">
        <w:rPr>
          <w:rFonts w:ascii="Verdana" w:hAnsi="Verdana" w:cs="Times New Roman"/>
          <w:sz w:val="20"/>
          <w:szCs w:val="20"/>
          <w:lang w:val="lt-LT"/>
        </w:rPr>
        <w:t>organizacija</w:t>
      </w:r>
      <w:r w:rsidR="6B9ACB54" w:rsidRPr="75946876">
        <w:rPr>
          <w:rFonts w:ascii="Verdana" w:hAnsi="Verdana" w:cs="Times New Roman"/>
          <w:sz w:val="20"/>
          <w:szCs w:val="20"/>
          <w:lang w:val="lt-LT"/>
        </w:rPr>
        <w:t>,</w:t>
      </w:r>
      <w:r w:rsidRPr="00944DB8">
        <w:rPr>
          <w:rFonts w:ascii="Verdana" w:hAnsi="Verdana" w:cs="Times New Roman"/>
          <w:sz w:val="20"/>
          <w:szCs w:val="20"/>
          <w:lang w:val="lt-LT"/>
        </w:rPr>
        <w:t xml:space="preserve"> dalyvaujanti ir laimėjusi viešąjį pirkimą.  </w:t>
      </w:r>
    </w:p>
    <w:p w14:paraId="598FDC91" w14:textId="6616E367" w:rsidR="00F44BC4" w:rsidRPr="00944DB8" w:rsidRDefault="00F44BC4" w:rsidP="00944DB8">
      <w:pPr>
        <w:pStyle w:val="Sraopastraipa"/>
        <w:numPr>
          <w:ilvl w:val="0"/>
          <w:numId w:val="4"/>
        </w:numPr>
        <w:spacing w:after="120"/>
        <w:ind w:left="0" w:firstLine="0"/>
        <w:jc w:val="both"/>
        <w:rPr>
          <w:rFonts w:ascii="Verdana" w:hAnsi="Verdana" w:cs="Times New Roman"/>
          <w:sz w:val="20"/>
          <w:szCs w:val="20"/>
          <w:lang w:val="lt-LT"/>
        </w:rPr>
      </w:pPr>
      <w:r w:rsidRPr="23850AC7">
        <w:rPr>
          <w:rFonts w:ascii="Verdana" w:hAnsi="Verdana" w:cs="Times New Roman"/>
          <w:b/>
          <w:bCs/>
          <w:sz w:val="20"/>
          <w:szCs w:val="20"/>
          <w:lang w:val="lt-LT"/>
        </w:rPr>
        <w:t xml:space="preserve">Programos dalyviai – </w:t>
      </w:r>
      <w:r w:rsidRPr="23850AC7">
        <w:rPr>
          <w:rFonts w:ascii="Verdana" w:hAnsi="Verdana" w:cs="Times New Roman"/>
          <w:sz w:val="20"/>
          <w:szCs w:val="20"/>
          <w:lang w:val="lt-LT"/>
        </w:rPr>
        <w:t>dvylika (12) juridinių asmenų (įmonių), kuriuos dalyvauti Programoje atrenka Perkančioji organizacija.</w:t>
      </w:r>
    </w:p>
    <w:p w14:paraId="4A502B73" w14:textId="4325065A" w:rsidR="00A4347C" w:rsidRPr="00944DB8" w:rsidRDefault="000124E4" w:rsidP="00944DB8">
      <w:pPr>
        <w:pStyle w:val="Sraopastraipa"/>
        <w:numPr>
          <w:ilvl w:val="0"/>
          <w:numId w:val="4"/>
        </w:numPr>
        <w:spacing w:after="120"/>
        <w:ind w:left="0" w:firstLine="0"/>
        <w:jc w:val="both"/>
        <w:rPr>
          <w:rFonts w:ascii="Verdana" w:hAnsi="Verdana" w:cs="Times New Roman"/>
          <w:sz w:val="20"/>
          <w:szCs w:val="20"/>
          <w:lang w:val="lt-LT"/>
        </w:rPr>
      </w:pPr>
      <w:r w:rsidRPr="23850AC7">
        <w:rPr>
          <w:rFonts w:ascii="Verdana" w:hAnsi="Verdana" w:cs="Times New Roman"/>
          <w:b/>
          <w:bCs/>
          <w:sz w:val="20"/>
          <w:szCs w:val="20"/>
          <w:lang w:val="lt-LT"/>
        </w:rPr>
        <w:t>Ekspertas</w:t>
      </w:r>
      <w:r w:rsidRPr="23850AC7">
        <w:rPr>
          <w:rFonts w:ascii="Verdana" w:hAnsi="Verdana" w:cs="Times New Roman"/>
          <w:sz w:val="20"/>
          <w:szCs w:val="20"/>
          <w:lang w:val="lt-LT"/>
        </w:rPr>
        <w:t xml:space="preserve"> </w:t>
      </w:r>
      <w:r w:rsidR="008D4E91" w:rsidRPr="23850AC7">
        <w:rPr>
          <w:rFonts w:ascii="Verdana" w:hAnsi="Verdana" w:cs="Times New Roman"/>
          <w:b/>
          <w:bCs/>
          <w:sz w:val="20"/>
          <w:szCs w:val="20"/>
          <w:lang w:val="lt-LT"/>
        </w:rPr>
        <w:t xml:space="preserve">– </w:t>
      </w:r>
      <w:r w:rsidRPr="23850AC7">
        <w:rPr>
          <w:rFonts w:ascii="Verdana" w:hAnsi="Verdana" w:cs="Times New Roman"/>
          <w:sz w:val="20"/>
          <w:szCs w:val="20"/>
          <w:lang w:val="lt-LT"/>
        </w:rPr>
        <w:t>atsakingas už įmonės procesų analizę, esminių produktyvumo augimą lemiančių problemų identifikavimą,</w:t>
      </w:r>
      <w:r w:rsidR="00F3346C" w:rsidRPr="23850AC7">
        <w:rPr>
          <w:rFonts w:ascii="Verdana" w:hAnsi="Verdana" w:cs="Times New Roman"/>
          <w:sz w:val="20"/>
          <w:szCs w:val="20"/>
          <w:lang w:val="lt-LT"/>
        </w:rPr>
        <w:t xml:space="preserve"> </w:t>
      </w:r>
      <w:r w:rsidR="00F3346C" w:rsidRPr="03795A5E">
        <w:rPr>
          <w:rFonts w:ascii="Verdana" w:hAnsi="Verdana"/>
          <w:sz w:val="20"/>
          <w:szCs w:val="20"/>
          <w:lang w:val="lt-LT"/>
        </w:rPr>
        <w:t>individual</w:t>
      </w:r>
      <w:r w:rsidR="54C79863" w:rsidRPr="03795A5E">
        <w:rPr>
          <w:rFonts w:ascii="Verdana" w:hAnsi="Verdana"/>
          <w:sz w:val="20"/>
          <w:szCs w:val="20"/>
          <w:lang w:val="lt-LT"/>
        </w:rPr>
        <w:t>ių</w:t>
      </w:r>
      <w:r w:rsidR="00F3346C" w:rsidRPr="23850AC7">
        <w:rPr>
          <w:rFonts w:ascii="Verdana" w:hAnsi="Verdana"/>
          <w:sz w:val="20"/>
          <w:szCs w:val="20"/>
          <w:lang w:val="lt-LT"/>
        </w:rPr>
        <w:t xml:space="preserve"> pokyčio rodiklių </w:t>
      </w:r>
      <w:r w:rsidR="00CB4381" w:rsidRPr="23850AC7">
        <w:rPr>
          <w:rFonts w:ascii="Verdana" w:hAnsi="Verdana"/>
          <w:sz w:val="20"/>
          <w:szCs w:val="20"/>
          <w:lang w:val="lt-LT"/>
        </w:rPr>
        <w:t>nustatymą,</w:t>
      </w:r>
      <w:r w:rsidRPr="23850AC7">
        <w:rPr>
          <w:rFonts w:ascii="Verdana" w:hAnsi="Verdana" w:cs="Times New Roman"/>
          <w:sz w:val="20"/>
          <w:szCs w:val="20"/>
          <w:lang w:val="lt-LT"/>
        </w:rPr>
        <w:t xml:space="preserve"> konkrečių sprendimų sukūrimą</w:t>
      </w:r>
      <w:r w:rsidR="00E54E90" w:rsidRPr="23850AC7">
        <w:rPr>
          <w:rFonts w:ascii="Verdana" w:hAnsi="Verdana" w:cs="Times New Roman"/>
          <w:sz w:val="20"/>
          <w:szCs w:val="20"/>
          <w:lang w:val="lt-LT"/>
        </w:rPr>
        <w:t>,</w:t>
      </w:r>
      <w:r w:rsidR="349E2B30" w:rsidRPr="23850AC7">
        <w:rPr>
          <w:rFonts w:ascii="Verdana" w:hAnsi="Verdana" w:cs="Times New Roman"/>
          <w:sz w:val="20"/>
          <w:szCs w:val="20"/>
          <w:lang w:val="lt-LT"/>
        </w:rPr>
        <w:t xml:space="preserve"> LEAN ar lygiaverčio</w:t>
      </w:r>
      <w:r w:rsidR="00E54E90" w:rsidRPr="23850AC7">
        <w:rPr>
          <w:rFonts w:ascii="Verdana" w:hAnsi="Verdana" w:cs="Times New Roman"/>
          <w:sz w:val="20"/>
          <w:szCs w:val="20"/>
          <w:lang w:val="lt-LT"/>
        </w:rPr>
        <w:t xml:space="preserve"> </w:t>
      </w:r>
      <w:r w:rsidR="006D0E62" w:rsidRPr="23850AC7">
        <w:rPr>
          <w:rFonts w:ascii="Verdana" w:hAnsi="Verdana" w:cs="Times New Roman"/>
          <w:sz w:val="20"/>
          <w:szCs w:val="20"/>
          <w:lang w:val="lt-LT"/>
        </w:rPr>
        <w:t>sprendimo įdiegimą</w:t>
      </w:r>
      <w:r w:rsidR="00D675AA" w:rsidRPr="23850AC7">
        <w:rPr>
          <w:rFonts w:ascii="Verdana" w:hAnsi="Verdana" w:cs="Times New Roman"/>
          <w:sz w:val="20"/>
          <w:szCs w:val="20"/>
          <w:lang w:val="lt-LT"/>
        </w:rPr>
        <w:t xml:space="preserve"> įmonėje</w:t>
      </w:r>
      <w:r w:rsidRPr="23850AC7">
        <w:rPr>
          <w:rFonts w:ascii="Verdana" w:hAnsi="Verdana" w:cs="Times New Roman"/>
          <w:sz w:val="20"/>
          <w:szCs w:val="20"/>
          <w:lang w:val="lt-LT"/>
        </w:rPr>
        <w:t xml:space="preserve">, </w:t>
      </w:r>
      <w:r w:rsidR="000C72B4" w:rsidRPr="23850AC7">
        <w:rPr>
          <w:rFonts w:ascii="Verdana" w:hAnsi="Verdana" w:cs="Times New Roman"/>
          <w:sz w:val="20"/>
          <w:szCs w:val="20"/>
          <w:lang w:val="lt-LT"/>
        </w:rPr>
        <w:t>praktinių dirbtuvių</w:t>
      </w:r>
      <w:r w:rsidRPr="23850AC7">
        <w:rPr>
          <w:rFonts w:ascii="Verdana" w:hAnsi="Verdana" w:cs="Times New Roman"/>
          <w:sz w:val="20"/>
          <w:szCs w:val="20"/>
          <w:lang w:val="lt-LT"/>
        </w:rPr>
        <w:t xml:space="preserve"> vedimą, </w:t>
      </w:r>
      <w:r w:rsidR="004D73CF" w:rsidRPr="23850AC7">
        <w:rPr>
          <w:rFonts w:ascii="Verdana" w:hAnsi="Verdana" w:cs="Times New Roman"/>
          <w:sz w:val="20"/>
          <w:szCs w:val="20"/>
          <w:lang w:val="lt-LT"/>
        </w:rPr>
        <w:t xml:space="preserve">rekomendacijų ir konsultacijų teikimą, </w:t>
      </w:r>
      <w:r w:rsidRPr="23850AC7">
        <w:rPr>
          <w:rFonts w:ascii="Verdana" w:hAnsi="Verdana" w:cs="Times New Roman"/>
          <w:sz w:val="20"/>
          <w:szCs w:val="20"/>
          <w:lang w:val="lt-LT"/>
        </w:rPr>
        <w:t xml:space="preserve">pasiektų rezultatų įvertinimą ir jų pagrindimą duomenimis bei aiškių </w:t>
      </w:r>
      <w:r w:rsidRPr="58895EC6">
        <w:rPr>
          <w:rFonts w:ascii="Verdana" w:hAnsi="Verdana" w:cs="Times New Roman"/>
          <w:sz w:val="20"/>
          <w:szCs w:val="20"/>
          <w:lang w:val="lt-LT"/>
        </w:rPr>
        <w:t>tol</w:t>
      </w:r>
      <w:r w:rsidR="520EBB6B" w:rsidRPr="58895EC6">
        <w:rPr>
          <w:rFonts w:ascii="Verdana" w:hAnsi="Verdana" w:cs="Times New Roman"/>
          <w:sz w:val="20"/>
          <w:szCs w:val="20"/>
          <w:lang w:val="lt-LT"/>
        </w:rPr>
        <w:t>esnių</w:t>
      </w:r>
      <w:r w:rsidRPr="23850AC7">
        <w:rPr>
          <w:rFonts w:ascii="Verdana" w:hAnsi="Verdana" w:cs="Times New Roman"/>
          <w:sz w:val="20"/>
          <w:szCs w:val="20"/>
          <w:lang w:val="lt-LT"/>
        </w:rPr>
        <w:t xml:space="preserve"> veiksmų suformavimą.</w:t>
      </w:r>
    </w:p>
    <w:p w14:paraId="0046781C" w14:textId="474A871A" w:rsidR="001727C7" w:rsidRPr="00944DB8" w:rsidRDefault="00860E70" w:rsidP="00944DB8">
      <w:pPr>
        <w:pStyle w:val="Sraopastraipa"/>
        <w:numPr>
          <w:ilvl w:val="0"/>
          <w:numId w:val="4"/>
        </w:numPr>
        <w:spacing w:after="120"/>
        <w:ind w:left="0" w:firstLine="0"/>
        <w:jc w:val="both"/>
        <w:rPr>
          <w:rFonts w:ascii="Verdana" w:hAnsi="Verdana" w:cs="Times New Roman"/>
          <w:sz w:val="20"/>
          <w:szCs w:val="20"/>
          <w:lang w:val="lt-LT"/>
        </w:rPr>
      </w:pPr>
      <w:r w:rsidRPr="00944DB8">
        <w:rPr>
          <w:rFonts w:ascii="Verdana" w:hAnsi="Verdana" w:cs="Times New Roman"/>
          <w:b/>
          <w:bCs/>
          <w:sz w:val="20"/>
          <w:szCs w:val="20"/>
          <w:lang w:val="lt-LT"/>
        </w:rPr>
        <w:t>Programos vadovas</w:t>
      </w:r>
      <w:r w:rsidR="00A4347C" w:rsidRPr="00944DB8">
        <w:rPr>
          <w:rFonts w:ascii="Verdana" w:hAnsi="Verdana" w:cs="Times New Roman"/>
          <w:sz w:val="20"/>
          <w:szCs w:val="20"/>
          <w:lang w:val="lt-LT"/>
        </w:rPr>
        <w:t xml:space="preserve"> </w:t>
      </w:r>
      <w:r w:rsidR="00A4347C" w:rsidRPr="00944DB8">
        <w:rPr>
          <w:rFonts w:ascii="Verdana" w:hAnsi="Verdana" w:cs="Times New Roman"/>
          <w:b/>
          <w:bCs/>
          <w:sz w:val="20"/>
          <w:szCs w:val="20"/>
          <w:lang w:val="lt-LT"/>
        </w:rPr>
        <w:t xml:space="preserve">– </w:t>
      </w:r>
      <w:r w:rsidR="002866AD" w:rsidRPr="00944DB8">
        <w:rPr>
          <w:rFonts w:ascii="Verdana" w:hAnsi="Verdana" w:cs="Times New Roman"/>
          <w:sz w:val="20"/>
          <w:szCs w:val="20"/>
          <w:lang w:val="lt-LT"/>
        </w:rPr>
        <w:t xml:space="preserve">atsakingas už Programos įgyvendinimo koordinavimą, rezultatų pasiekimą, komunikaciją su Perkančiąja organizacija, ekspertų darbo organizavimą, </w:t>
      </w:r>
      <w:r w:rsidR="001727C7" w:rsidRPr="00944DB8">
        <w:rPr>
          <w:rFonts w:ascii="Verdana" w:hAnsi="Verdana" w:cs="Times New Roman"/>
          <w:sz w:val="20"/>
          <w:szCs w:val="20"/>
          <w:lang w:val="lt-LT"/>
        </w:rPr>
        <w:t>duomenų rinkimą</w:t>
      </w:r>
      <w:r w:rsidR="00844B43" w:rsidRPr="00944DB8">
        <w:rPr>
          <w:rFonts w:ascii="Verdana" w:hAnsi="Verdana" w:cs="Times New Roman"/>
          <w:sz w:val="20"/>
          <w:szCs w:val="20"/>
          <w:lang w:val="lt-LT"/>
        </w:rPr>
        <w:t xml:space="preserve"> ir analizę, </w:t>
      </w:r>
      <w:r w:rsidR="002866AD" w:rsidRPr="00944DB8">
        <w:rPr>
          <w:rFonts w:ascii="Verdana" w:hAnsi="Verdana" w:cs="Times New Roman"/>
          <w:sz w:val="20"/>
          <w:szCs w:val="20"/>
          <w:lang w:val="lt-LT"/>
        </w:rPr>
        <w:t>dalyvių progreso</w:t>
      </w:r>
      <w:r w:rsidR="001727C7" w:rsidRPr="00944DB8">
        <w:rPr>
          <w:rFonts w:ascii="Verdana" w:hAnsi="Verdana" w:cs="Times New Roman"/>
          <w:sz w:val="20"/>
          <w:szCs w:val="20"/>
          <w:lang w:val="lt-LT"/>
        </w:rPr>
        <w:t xml:space="preserve"> ir įsitraukimo</w:t>
      </w:r>
      <w:r w:rsidR="002866AD" w:rsidRPr="00944DB8">
        <w:rPr>
          <w:rFonts w:ascii="Verdana" w:hAnsi="Verdana" w:cs="Times New Roman"/>
          <w:sz w:val="20"/>
          <w:szCs w:val="20"/>
          <w:lang w:val="lt-LT"/>
        </w:rPr>
        <w:t xml:space="preserve"> stebėseną ir užtikrinimą, kad visi Programos etapai būtų įgyvendinti laiku ir pasiekiant numatytus rezultatus</w:t>
      </w:r>
      <w:r w:rsidR="00A4347C" w:rsidRPr="00944DB8">
        <w:rPr>
          <w:rFonts w:ascii="Verdana" w:hAnsi="Verdana" w:cs="Times New Roman"/>
          <w:sz w:val="20"/>
          <w:szCs w:val="20"/>
          <w:lang w:val="lt-LT"/>
        </w:rPr>
        <w:t>.</w:t>
      </w:r>
    </w:p>
    <w:p w14:paraId="62C1791F" w14:textId="2A7A7E66" w:rsidR="00860E70" w:rsidRPr="008A2CA0" w:rsidRDefault="00860E70" w:rsidP="0067447E">
      <w:pPr>
        <w:pStyle w:val="Sraopastraipa"/>
        <w:spacing w:after="120"/>
        <w:ind w:left="0"/>
        <w:rPr>
          <w:rFonts w:ascii="Verdana" w:hAnsi="Verdana" w:cs="Times New Roman"/>
          <w:sz w:val="20"/>
          <w:szCs w:val="20"/>
          <w:lang w:val="lt-LT"/>
        </w:rPr>
      </w:pPr>
    </w:p>
    <w:p w14:paraId="38B567F8" w14:textId="3366C551" w:rsidR="00622C3E" w:rsidRPr="00997817" w:rsidRDefault="00405BD3" w:rsidP="00622C3E">
      <w:pPr>
        <w:pStyle w:val="Antrat1"/>
        <w:jc w:val="center"/>
        <w:rPr>
          <w:rFonts w:ascii="Verdana" w:hAnsi="Verdana" w:cs="Times New Roman"/>
          <w:b/>
          <w:bCs/>
          <w:color w:val="auto"/>
          <w:sz w:val="20"/>
          <w:szCs w:val="20"/>
        </w:rPr>
      </w:pPr>
      <w:r w:rsidRPr="00997817">
        <w:rPr>
          <w:rFonts w:ascii="Verdana" w:hAnsi="Verdana" w:cs="Times New Roman"/>
          <w:b/>
          <w:bCs/>
          <w:color w:val="auto"/>
          <w:sz w:val="20"/>
          <w:szCs w:val="20"/>
        </w:rPr>
        <w:t>II SKYRIUS</w:t>
      </w:r>
      <w:r w:rsidRPr="00997817">
        <w:rPr>
          <w:rFonts w:ascii="Verdana" w:hAnsi="Verdana" w:cs="Times New Roman"/>
          <w:b/>
          <w:bCs/>
          <w:color w:val="auto"/>
          <w:sz w:val="20"/>
          <w:szCs w:val="20"/>
        </w:rPr>
        <w:br/>
      </w:r>
      <w:r w:rsidR="00F2572F" w:rsidRPr="00997817">
        <w:rPr>
          <w:rFonts w:ascii="Verdana" w:hAnsi="Verdana" w:cs="Times New Roman"/>
          <w:b/>
          <w:bCs/>
          <w:color w:val="auto"/>
          <w:sz w:val="20"/>
          <w:szCs w:val="20"/>
        </w:rPr>
        <w:t>PROGRAMOS STRUKTŪRA</w:t>
      </w:r>
      <w:r w:rsidR="00513F92" w:rsidRPr="00997817">
        <w:rPr>
          <w:rFonts w:ascii="Verdana" w:hAnsi="Verdana" w:cs="Times New Roman"/>
          <w:b/>
          <w:bCs/>
          <w:color w:val="auto"/>
          <w:sz w:val="20"/>
          <w:szCs w:val="20"/>
        </w:rPr>
        <w:br/>
      </w:r>
    </w:p>
    <w:p w14:paraId="218AEBEA" w14:textId="77777777" w:rsidR="009C4D6D" w:rsidRPr="008A2CA0" w:rsidRDefault="009C4D6D" w:rsidP="009C4D6D">
      <w:pPr>
        <w:pStyle w:val="Sraopastraipa"/>
        <w:numPr>
          <w:ilvl w:val="0"/>
          <w:numId w:val="4"/>
        </w:numPr>
        <w:rPr>
          <w:rFonts w:ascii="Verdana" w:hAnsi="Verdana"/>
          <w:b/>
          <w:bCs/>
          <w:sz w:val="20"/>
          <w:szCs w:val="20"/>
        </w:rPr>
      </w:pPr>
      <w:r w:rsidRPr="008A2CA0">
        <w:rPr>
          <w:rFonts w:ascii="Verdana" w:hAnsi="Verdana"/>
          <w:b/>
          <w:bCs/>
          <w:sz w:val="20"/>
          <w:szCs w:val="20"/>
        </w:rPr>
        <w:t>I ETAPAS. PROCESŲ AUDITAS</w:t>
      </w:r>
    </w:p>
    <w:p w14:paraId="698932C4" w14:textId="056CF1FC" w:rsidR="009C4D6D" w:rsidRPr="008A2CA0" w:rsidRDefault="009C4D6D" w:rsidP="001C446D">
      <w:pPr>
        <w:pStyle w:val="Sraopastraipa"/>
        <w:numPr>
          <w:ilvl w:val="1"/>
          <w:numId w:val="4"/>
        </w:numPr>
        <w:ind w:left="0" w:firstLine="0"/>
        <w:jc w:val="both"/>
        <w:rPr>
          <w:rFonts w:ascii="Verdana" w:hAnsi="Verdana"/>
          <w:sz w:val="20"/>
          <w:szCs w:val="20"/>
          <w:lang w:val="lt-LT"/>
        </w:rPr>
      </w:pPr>
      <w:proofErr w:type="spellStart"/>
      <w:r w:rsidRPr="008A2CA0">
        <w:rPr>
          <w:rFonts w:ascii="Verdana" w:hAnsi="Verdana"/>
          <w:b/>
          <w:bCs/>
          <w:sz w:val="20"/>
          <w:szCs w:val="20"/>
        </w:rPr>
        <w:t>Etapo</w:t>
      </w:r>
      <w:proofErr w:type="spellEnd"/>
      <w:r w:rsidRPr="008A2CA0">
        <w:rPr>
          <w:rFonts w:ascii="Verdana" w:hAnsi="Verdana"/>
          <w:b/>
          <w:bCs/>
          <w:sz w:val="20"/>
          <w:szCs w:val="20"/>
        </w:rPr>
        <w:t xml:space="preserve"> </w:t>
      </w:r>
      <w:proofErr w:type="spellStart"/>
      <w:r w:rsidRPr="008A2CA0">
        <w:rPr>
          <w:rFonts w:ascii="Verdana" w:hAnsi="Verdana"/>
          <w:b/>
          <w:bCs/>
          <w:sz w:val="20"/>
          <w:szCs w:val="20"/>
        </w:rPr>
        <w:t>tikslas</w:t>
      </w:r>
      <w:proofErr w:type="spellEnd"/>
      <w:r w:rsidRPr="008A2CA0">
        <w:rPr>
          <w:rFonts w:ascii="Verdana" w:hAnsi="Verdana"/>
          <w:sz w:val="20"/>
          <w:szCs w:val="20"/>
        </w:rPr>
        <w:t xml:space="preserve"> </w:t>
      </w:r>
      <w:r w:rsidR="008046C5" w:rsidRPr="008A2CA0">
        <w:rPr>
          <w:rFonts w:ascii="Verdana" w:hAnsi="Verdana"/>
          <w:sz w:val="20"/>
          <w:szCs w:val="20"/>
          <w:lang w:val="lt-LT"/>
        </w:rPr>
        <w:t xml:space="preserve">– </w:t>
      </w:r>
      <w:r w:rsidRPr="008A2CA0">
        <w:rPr>
          <w:rFonts w:ascii="Verdana" w:hAnsi="Verdana"/>
          <w:sz w:val="20"/>
          <w:szCs w:val="20"/>
          <w:lang w:val="lt-LT"/>
        </w:rPr>
        <w:t>identifikuoti didžiausius produktyvumo nuostolius įmonėje.</w:t>
      </w:r>
    </w:p>
    <w:p w14:paraId="4F6D8356" w14:textId="57C37230" w:rsidR="009C4D6D" w:rsidRPr="008A2CA0" w:rsidRDefault="009C4D6D" w:rsidP="001C446D">
      <w:pPr>
        <w:pStyle w:val="Sraopastraipa"/>
        <w:numPr>
          <w:ilvl w:val="1"/>
          <w:numId w:val="4"/>
        </w:numPr>
        <w:ind w:left="0" w:firstLine="0"/>
        <w:jc w:val="both"/>
        <w:rPr>
          <w:rFonts w:ascii="Verdana" w:hAnsi="Verdana"/>
          <w:sz w:val="20"/>
          <w:szCs w:val="20"/>
          <w:lang w:val="lt-LT"/>
        </w:rPr>
      </w:pPr>
      <w:proofErr w:type="spellStart"/>
      <w:r w:rsidRPr="008A2CA0">
        <w:rPr>
          <w:rFonts w:ascii="Verdana" w:hAnsi="Verdana"/>
          <w:b/>
          <w:bCs/>
          <w:sz w:val="20"/>
          <w:szCs w:val="20"/>
        </w:rPr>
        <w:t>Etapo</w:t>
      </w:r>
      <w:proofErr w:type="spellEnd"/>
      <w:r w:rsidRPr="008A2CA0">
        <w:rPr>
          <w:rFonts w:ascii="Verdana" w:hAnsi="Verdana"/>
          <w:b/>
          <w:bCs/>
          <w:sz w:val="20"/>
          <w:szCs w:val="20"/>
        </w:rPr>
        <w:t xml:space="preserve"> </w:t>
      </w:r>
      <w:proofErr w:type="spellStart"/>
      <w:r w:rsidRPr="008A2CA0">
        <w:rPr>
          <w:rFonts w:ascii="Verdana" w:hAnsi="Verdana"/>
          <w:b/>
          <w:bCs/>
          <w:sz w:val="20"/>
          <w:szCs w:val="20"/>
        </w:rPr>
        <w:t>trukmė</w:t>
      </w:r>
      <w:proofErr w:type="spellEnd"/>
      <w:r w:rsidRPr="008A2CA0">
        <w:rPr>
          <w:rFonts w:ascii="Verdana" w:hAnsi="Verdana"/>
          <w:b/>
          <w:bCs/>
          <w:sz w:val="20"/>
          <w:szCs w:val="20"/>
        </w:rPr>
        <w:t xml:space="preserve"> </w:t>
      </w:r>
      <w:r w:rsidRPr="008A2CA0">
        <w:rPr>
          <w:rFonts w:ascii="Verdana" w:hAnsi="Verdana"/>
          <w:sz w:val="20"/>
          <w:szCs w:val="20"/>
          <w:lang w:val="lt-LT"/>
        </w:rPr>
        <w:t>– 1 diena</w:t>
      </w:r>
      <w:r w:rsidR="003F27B8" w:rsidRPr="008A2CA0">
        <w:rPr>
          <w:rFonts w:ascii="Verdana" w:hAnsi="Verdana"/>
          <w:sz w:val="20"/>
          <w:szCs w:val="20"/>
          <w:lang w:val="lt-LT"/>
        </w:rPr>
        <w:t>.</w:t>
      </w:r>
    </w:p>
    <w:p w14:paraId="13262FB8" w14:textId="333B7910" w:rsidR="009C4D6D" w:rsidRPr="008A2CA0" w:rsidRDefault="009C4D6D" w:rsidP="001C446D">
      <w:pPr>
        <w:pStyle w:val="Sraopastraipa"/>
        <w:numPr>
          <w:ilvl w:val="1"/>
          <w:numId w:val="4"/>
        </w:numPr>
        <w:ind w:left="0" w:firstLine="0"/>
        <w:jc w:val="both"/>
        <w:rPr>
          <w:rFonts w:ascii="Verdana" w:eastAsia="Times New Roman" w:hAnsi="Verdana"/>
          <w:b/>
          <w:bCs/>
          <w:sz w:val="20"/>
          <w:szCs w:val="20"/>
          <w:lang w:val="lt-LT" w:eastAsia="lt-LT"/>
        </w:rPr>
      </w:pPr>
      <w:r w:rsidRPr="008A2CA0">
        <w:rPr>
          <w:rFonts w:ascii="Verdana" w:eastAsia="Times New Roman" w:hAnsi="Verdana"/>
          <w:sz w:val="20"/>
          <w:szCs w:val="20"/>
          <w:lang w:val="lt-LT" w:eastAsia="lt-LT"/>
        </w:rPr>
        <w:t>Tiekėjas privalo</w:t>
      </w:r>
      <w:r w:rsidR="0003058F" w:rsidRPr="008A2CA0">
        <w:rPr>
          <w:rFonts w:ascii="Verdana" w:eastAsia="Times New Roman" w:hAnsi="Verdana"/>
          <w:sz w:val="20"/>
          <w:szCs w:val="20"/>
          <w:lang w:val="lt-LT" w:eastAsia="lt-LT"/>
        </w:rPr>
        <w:t xml:space="preserve"> p</w:t>
      </w:r>
      <w:r w:rsidR="0003058F" w:rsidRPr="008A2CA0">
        <w:rPr>
          <w:rFonts w:ascii="Verdana" w:eastAsia="Times New Roman" w:hAnsi="Verdana" w:cs="Times New Roman"/>
          <w:sz w:val="20"/>
          <w:szCs w:val="20"/>
          <w:lang w:val="lt-LT" w:eastAsia="lt-LT"/>
        </w:rPr>
        <w:t xml:space="preserve">er </w:t>
      </w:r>
      <w:r w:rsidR="001B7C39" w:rsidRPr="008A2CA0">
        <w:rPr>
          <w:rFonts w:ascii="Verdana" w:eastAsia="Times New Roman" w:hAnsi="Verdana" w:cs="Times New Roman"/>
          <w:sz w:val="20"/>
          <w:szCs w:val="20"/>
          <w:lang w:val="lt-LT" w:eastAsia="lt-LT"/>
        </w:rPr>
        <w:t>7</w:t>
      </w:r>
      <w:r w:rsidRPr="008A2CA0">
        <w:rPr>
          <w:rFonts w:ascii="Verdana" w:eastAsia="Times New Roman" w:hAnsi="Verdana" w:cs="Times New Roman"/>
          <w:sz w:val="20"/>
          <w:szCs w:val="20"/>
          <w:lang w:val="lt-LT" w:eastAsia="lt-LT"/>
        </w:rPr>
        <w:t xml:space="preserve"> darbo valandų vizitą į kiekvieną Programos dalyvio įmonę</w:t>
      </w:r>
      <w:r w:rsidR="00646187" w:rsidRPr="008A2CA0">
        <w:rPr>
          <w:rFonts w:ascii="Verdana" w:eastAsia="Times New Roman" w:hAnsi="Verdana" w:cs="Times New Roman"/>
          <w:sz w:val="20"/>
          <w:szCs w:val="20"/>
          <w:lang w:val="lt-LT" w:eastAsia="lt-LT"/>
        </w:rPr>
        <w:t xml:space="preserve"> </w:t>
      </w:r>
      <w:r w:rsidRPr="008A2CA0">
        <w:rPr>
          <w:rFonts w:ascii="Verdana" w:eastAsia="Times New Roman" w:hAnsi="Verdana" w:cs="Times New Roman"/>
          <w:sz w:val="20"/>
          <w:szCs w:val="20"/>
          <w:lang w:val="lt-LT" w:eastAsia="lt-LT"/>
        </w:rPr>
        <w:t>atlikti pagrindinių procesų (pvz., pardavimų, gamybos, administravimo ar kt.) auditą ir analizę</w:t>
      </w:r>
      <w:r w:rsidR="0003058F" w:rsidRPr="008A2CA0">
        <w:rPr>
          <w:rFonts w:ascii="Verdana" w:eastAsia="Times New Roman" w:hAnsi="Verdana" w:cs="Times New Roman"/>
          <w:sz w:val="20"/>
          <w:szCs w:val="20"/>
          <w:lang w:val="lt-LT" w:eastAsia="lt-LT"/>
        </w:rPr>
        <w:t xml:space="preserve"> </w:t>
      </w:r>
      <w:r w:rsidR="00254A5F" w:rsidRPr="008A2CA0">
        <w:rPr>
          <w:rFonts w:ascii="Verdana" w:eastAsia="Times New Roman" w:hAnsi="Verdana" w:cs="Times New Roman"/>
          <w:sz w:val="20"/>
          <w:szCs w:val="20"/>
          <w:lang w:val="lt-LT" w:eastAsia="lt-LT"/>
        </w:rPr>
        <w:t>bei</w:t>
      </w:r>
      <w:r w:rsidR="00646187" w:rsidRPr="008A2CA0">
        <w:rPr>
          <w:rFonts w:ascii="Verdana" w:eastAsia="Times New Roman" w:hAnsi="Verdana" w:cs="Times New Roman"/>
          <w:sz w:val="20"/>
          <w:szCs w:val="20"/>
          <w:lang w:val="lt-LT" w:eastAsia="lt-LT"/>
        </w:rPr>
        <w:t xml:space="preserve"> </w:t>
      </w:r>
      <w:r w:rsidRPr="008A2CA0">
        <w:rPr>
          <w:rFonts w:ascii="Verdana" w:eastAsia="Times New Roman" w:hAnsi="Verdana" w:cs="Times New Roman"/>
          <w:sz w:val="20"/>
          <w:szCs w:val="20"/>
          <w:lang w:val="lt-LT" w:eastAsia="lt-LT"/>
        </w:rPr>
        <w:t xml:space="preserve">identifikuoti neefektyvumus ir procesų „butelio kakliukus“. </w:t>
      </w:r>
    </w:p>
    <w:p w14:paraId="4CC07F1F" w14:textId="20E6FE65" w:rsidR="00466191" w:rsidRPr="00997817" w:rsidRDefault="009C4D6D" w:rsidP="001C446D">
      <w:pPr>
        <w:pStyle w:val="Sraopastraipa"/>
        <w:numPr>
          <w:ilvl w:val="1"/>
          <w:numId w:val="4"/>
        </w:numPr>
        <w:ind w:left="0" w:firstLine="0"/>
        <w:jc w:val="both"/>
        <w:rPr>
          <w:rFonts w:ascii="Verdana" w:eastAsia="Times New Roman" w:hAnsi="Verdana"/>
          <w:b/>
          <w:bCs/>
          <w:sz w:val="20"/>
          <w:szCs w:val="20"/>
          <w:lang w:val="lt-LT" w:eastAsia="lt-LT"/>
        </w:rPr>
      </w:pPr>
      <w:r w:rsidRPr="008A2CA0">
        <w:rPr>
          <w:rFonts w:ascii="Verdana" w:eastAsia="Times New Roman" w:hAnsi="Verdana" w:cs="Times New Roman"/>
          <w:b/>
          <w:bCs/>
          <w:sz w:val="20"/>
          <w:szCs w:val="20"/>
          <w:lang w:val="lt-LT" w:eastAsia="lt-LT"/>
        </w:rPr>
        <w:t>Etapo rezultatas</w:t>
      </w:r>
      <w:r w:rsidR="008046C5" w:rsidRPr="008A2CA0">
        <w:rPr>
          <w:rFonts w:ascii="Verdana" w:eastAsia="Times New Roman" w:hAnsi="Verdana" w:cs="Times New Roman"/>
          <w:b/>
          <w:bCs/>
          <w:sz w:val="20"/>
          <w:szCs w:val="20"/>
          <w:lang w:val="lt-LT" w:eastAsia="lt-LT"/>
        </w:rPr>
        <w:t xml:space="preserve"> </w:t>
      </w:r>
      <w:r w:rsidR="008046C5" w:rsidRPr="008A2CA0">
        <w:rPr>
          <w:rFonts w:ascii="Verdana" w:hAnsi="Verdana"/>
          <w:sz w:val="20"/>
          <w:szCs w:val="20"/>
          <w:lang w:val="lt-LT"/>
        </w:rPr>
        <w:t xml:space="preserve">– </w:t>
      </w:r>
      <w:r w:rsidRPr="008A2CA0">
        <w:rPr>
          <w:rFonts w:ascii="Verdana" w:eastAsia="Times New Roman" w:hAnsi="Verdana" w:cs="Times New Roman"/>
          <w:sz w:val="20"/>
          <w:szCs w:val="20"/>
          <w:lang w:val="lt-LT" w:eastAsia="lt-LT"/>
        </w:rPr>
        <w:t>identifikuotos ne mažiau kaip 3 (trys) probleminės sritys; nustatytas 1 (vienas) prioritetinis procesas pokyčiui įgyvendinti.</w:t>
      </w:r>
      <w:r w:rsidR="00CF0E17" w:rsidRPr="008A2CA0">
        <w:rPr>
          <w:rFonts w:ascii="Verdana" w:eastAsia="Times New Roman" w:hAnsi="Verdana" w:cs="Times New Roman"/>
          <w:sz w:val="20"/>
          <w:szCs w:val="20"/>
          <w:lang w:val="lt-LT" w:eastAsia="lt-LT"/>
        </w:rPr>
        <w:t xml:space="preserve"> </w:t>
      </w:r>
    </w:p>
    <w:p w14:paraId="51E417E9" w14:textId="77777777" w:rsidR="00997817" w:rsidRPr="008A2CA0" w:rsidRDefault="00997817" w:rsidP="00997817">
      <w:pPr>
        <w:pStyle w:val="Sraopastraipa"/>
        <w:ind w:left="792"/>
        <w:rPr>
          <w:rFonts w:ascii="Verdana" w:eastAsia="Times New Roman" w:hAnsi="Verdana"/>
          <w:b/>
          <w:bCs/>
          <w:sz w:val="20"/>
          <w:szCs w:val="20"/>
          <w:lang w:val="lt-LT" w:eastAsia="lt-LT"/>
        </w:rPr>
      </w:pPr>
    </w:p>
    <w:p w14:paraId="3EA126E4" w14:textId="77777777" w:rsidR="009C4D6D" w:rsidRPr="008A2CA0" w:rsidRDefault="009C4D6D" w:rsidP="009C4D6D">
      <w:pPr>
        <w:pStyle w:val="Sraopastraipa"/>
        <w:numPr>
          <w:ilvl w:val="0"/>
          <w:numId w:val="4"/>
        </w:numPr>
        <w:rPr>
          <w:rFonts w:ascii="Verdana" w:eastAsia="Times New Roman" w:hAnsi="Verdana"/>
          <w:b/>
          <w:bCs/>
          <w:sz w:val="20"/>
          <w:szCs w:val="20"/>
          <w:lang w:val="lt-LT" w:eastAsia="lt-LT"/>
        </w:rPr>
      </w:pPr>
      <w:r w:rsidRPr="008A2CA0">
        <w:rPr>
          <w:rFonts w:ascii="Verdana" w:eastAsia="Times New Roman" w:hAnsi="Verdana" w:cs="Times New Roman"/>
          <w:b/>
          <w:bCs/>
          <w:sz w:val="20"/>
          <w:szCs w:val="20"/>
          <w:lang w:val="lt-LT" w:eastAsia="lt-LT"/>
        </w:rPr>
        <w:t>II ETAPAS. SPRENDIMO KŪRIMAS</w:t>
      </w:r>
    </w:p>
    <w:p w14:paraId="475DD42A" w14:textId="77777777" w:rsidR="009C4D6D" w:rsidRPr="00910E3A" w:rsidRDefault="009C4D6D" w:rsidP="00910E3A">
      <w:pPr>
        <w:pStyle w:val="Sraopastraipa"/>
        <w:numPr>
          <w:ilvl w:val="1"/>
          <w:numId w:val="4"/>
        </w:numPr>
        <w:tabs>
          <w:tab w:val="left" w:pos="709"/>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b/>
          <w:bCs/>
          <w:sz w:val="20"/>
          <w:szCs w:val="20"/>
          <w:lang w:val="lt-LT" w:eastAsia="lt-LT"/>
        </w:rPr>
        <w:lastRenderedPageBreak/>
        <w:t xml:space="preserve">Etapo tikslas </w:t>
      </w:r>
      <w:r w:rsidRPr="00910E3A">
        <w:rPr>
          <w:rFonts w:ascii="Verdana" w:eastAsia="Times New Roman" w:hAnsi="Verdana" w:cs="Times New Roman"/>
          <w:sz w:val="20"/>
          <w:szCs w:val="20"/>
          <w:lang w:val="lt-LT" w:eastAsia="lt-LT"/>
        </w:rPr>
        <w:t>– sukurti ir įgyvendinti konkretų sprendimą pasirinktai problemai spręsti, kuris padidintų įmonės produktyvumą.</w:t>
      </w:r>
    </w:p>
    <w:p w14:paraId="75A13934" w14:textId="1FD5793F" w:rsidR="009C4D6D" w:rsidRPr="00910E3A" w:rsidRDefault="009C4D6D" w:rsidP="00910E3A">
      <w:pPr>
        <w:pStyle w:val="Sraopastraipa"/>
        <w:numPr>
          <w:ilvl w:val="1"/>
          <w:numId w:val="4"/>
        </w:numPr>
        <w:tabs>
          <w:tab w:val="left" w:pos="709"/>
        </w:tabs>
        <w:ind w:left="0" w:firstLine="0"/>
        <w:jc w:val="both"/>
        <w:rPr>
          <w:rFonts w:ascii="Verdana" w:eastAsia="Times New Roman" w:hAnsi="Verdana"/>
          <w:sz w:val="20"/>
          <w:szCs w:val="20"/>
          <w:lang w:val="lt-LT" w:eastAsia="lt-LT"/>
        </w:rPr>
      </w:pPr>
      <w:r w:rsidRPr="00910E3A">
        <w:rPr>
          <w:rFonts w:ascii="Verdana" w:eastAsia="Times New Roman" w:hAnsi="Verdana" w:cs="Times New Roman"/>
          <w:b/>
          <w:bCs/>
          <w:sz w:val="20"/>
          <w:szCs w:val="20"/>
          <w:lang w:val="lt-LT" w:eastAsia="lt-LT"/>
        </w:rPr>
        <w:t xml:space="preserve">Etapo trukmė – </w:t>
      </w:r>
      <w:r w:rsidRPr="00910E3A">
        <w:rPr>
          <w:rFonts w:ascii="Verdana" w:eastAsia="Times New Roman" w:hAnsi="Verdana" w:cs="Times New Roman"/>
          <w:sz w:val="20"/>
          <w:szCs w:val="20"/>
          <w:lang w:val="lt-LT" w:eastAsia="lt-LT"/>
        </w:rPr>
        <w:t>2 dienos</w:t>
      </w:r>
      <w:r w:rsidR="007D0A54">
        <w:rPr>
          <w:rFonts w:ascii="Verdana" w:eastAsia="Times New Roman" w:hAnsi="Verdana" w:cs="Times New Roman"/>
          <w:sz w:val="20"/>
          <w:szCs w:val="20"/>
          <w:lang w:val="lt-LT" w:eastAsia="lt-LT"/>
        </w:rPr>
        <w:t>.</w:t>
      </w:r>
      <w:r w:rsidRPr="00910E3A">
        <w:rPr>
          <w:rFonts w:ascii="Verdana" w:eastAsia="Times New Roman" w:hAnsi="Verdana" w:cs="Times New Roman"/>
          <w:sz w:val="20"/>
          <w:szCs w:val="20"/>
          <w:lang w:val="lt-LT" w:eastAsia="lt-LT"/>
        </w:rPr>
        <w:t xml:space="preserve"> </w:t>
      </w:r>
    </w:p>
    <w:p w14:paraId="451C79F3" w14:textId="77777777" w:rsidR="009C4D6D" w:rsidRPr="00910E3A" w:rsidRDefault="009C4D6D" w:rsidP="00910E3A">
      <w:pPr>
        <w:pStyle w:val="Sraopastraipa"/>
        <w:numPr>
          <w:ilvl w:val="1"/>
          <w:numId w:val="4"/>
        </w:numPr>
        <w:tabs>
          <w:tab w:val="left" w:pos="709"/>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b/>
          <w:bCs/>
          <w:sz w:val="20"/>
          <w:szCs w:val="20"/>
          <w:lang w:val="lt-LT" w:eastAsia="lt-LT"/>
        </w:rPr>
        <w:t>Tiekėjas privalo:</w:t>
      </w:r>
    </w:p>
    <w:p w14:paraId="707F3511" w14:textId="01B94979" w:rsidR="009C4D6D" w:rsidRPr="00910E3A" w:rsidRDefault="000C72B4" w:rsidP="00693B4E">
      <w:pPr>
        <w:pStyle w:val="Sraopastraipa"/>
        <w:numPr>
          <w:ilvl w:val="2"/>
          <w:numId w:val="4"/>
        </w:numPr>
        <w:tabs>
          <w:tab w:val="left" w:pos="709"/>
          <w:tab w:val="left" w:pos="993"/>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sz w:val="20"/>
          <w:szCs w:val="20"/>
          <w:lang w:val="lt-LT" w:eastAsia="lt-LT"/>
        </w:rPr>
        <w:t xml:space="preserve"> </w:t>
      </w:r>
      <w:r w:rsidR="009C4D6D" w:rsidRPr="00910E3A">
        <w:rPr>
          <w:rFonts w:ascii="Verdana" w:eastAsia="Times New Roman" w:hAnsi="Verdana" w:cs="Times New Roman"/>
          <w:sz w:val="20"/>
          <w:szCs w:val="20"/>
          <w:lang w:val="lt-LT" w:eastAsia="lt-LT"/>
        </w:rPr>
        <w:t xml:space="preserve">organizuoti ir įgyvendinti ne mažiau kaip </w:t>
      </w:r>
      <w:r w:rsidR="009C4D6D" w:rsidRPr="0F6259B9">
        <w:rPr>
          <w:rFonts w:ascii="Verdana" w:eastAsia="Times New Roman" w:hAnsi="Verdana" w:cs="Times New Roman"/>
          <w:sz w:val="20"/>
          <w:szCs w:val="20"/>
          <w:lang w:val="lt-LT" w:eastAsia="lt-LT"/>
        </w:rPr>
        <w:t>dv</w:t>
      </w:r>
      <w:r w:rsidR="028547A2" w:rsidRPr="0F6259B9">
        <w:rPr>
          <w:rFonts w:ascii="Verdana" w:eastAsia="Times New Roman" w:hAnsi="Verdana" w:cs="Times New Roman"/>
          <w:sz w:val="20"/>
          <w:szCs w:val="20"/>
          <w:lang w:val="lt-LT" w:eastAsia="lt-LT"/>
        </w:rPr>
        <w:t xml:space="preserve">ejas </w:t>
      </w:r>
      <w:r w:rsidR="009C4D6D" w:rsidRPr="00910E3A">
        <w:rPr>
          <w:rFonts w:ascii="Verdana" w:eastAsia="Times New Roman" w:hAnsi="Verdana" w:cs="Times New Roman"/>
          <w:sz w:val="20"/>
          <w:szCs w:val="20"/>
          <w:lang w:val="lt-LT" w:eastAsia="lt-LT"/>
        </w:rPr>
        <w:t xml:space="preserve">(2) </w:t>
      </w:r>
      <w:r w:rsidRPr="00910E3A">
        <w:rPr>
          <w:rFonts w:ascii="Verdana" w:eastAsia="Times New Roman" w:hAnsi="Verdana" w:cs="Times New Roman"/>
          <w:sz w:val="20"/>
          <w:szCs w:val="20"/>
          <w:lang w:val="lt-LT" w:eastAsia="lt-LT"/>
        </w:rPr>
        <w:t>praktines dirbtuves</w:t>
      </w:r>
      <w:r w:rsidR="009C4D6D" w:rsidRPr="00910E3A">
        <w:rPr>
          <w:rFonts w:ascii="Verdana" w:eastAsia="Times New Roman" w:hAnsi="Verdana" w:cs="Times New Roman"/>
          <w:sz w:val="20"/>
          <w:szCs w:val="20"/>
          <w:lang w:val="lt-LT" w:eastAsia="lt-LT"/>
        </w:rPr>
        <w:t xml:space="preserve"> ne trumpesnes kaip 7 darbo </w:t>
      </w:r>
      <w:r w:rsidR="009C4D6D" w:rsidRPr="76898CB9">
        <w:rPr>
          <w:rFonts w:ascii="Verdana" w:eastAsia="Times New Roman" w:hAnsi="Verdana" w:cs="Times New Roman"/>
          <w:sz w:val="20"/>
          <w:szCs w:val="20"/>
          <w:lang w:val="lt-LT" w:eastAsia="lt-LT"/>
        </w:rPr>
        <w:t>valand</w:t>
      </w:r>
      <w:r w:rsidR="2488B703" w:rsidRPr="76898CB9">
        <w:rPr>
          <w:rFonts w:ascii="Verdana" w:eastAsia="Times New Roman" w:hAnsi="Verdana" w:cs="Times New Roman"/>
          <w:sz w:val="20"/>
          <w:szCs w:val="20"/>
          <w:lang w:val="lt-LT" w:eastAsia="lt-LT"/>
        </w:rPr>
        <w:t>ų</w:t>
      </w:r>
      <w:r w:rsidR="009C4D6D" w:rsidRPr="00910E3A">
        <w:rPr>
          <w:rFonts w:ascii="Verdana" w:eastAsia="Times New Roman" w:hAnsi="Verdana" w:cs="Times New Roman"/>
          <w:sz w:val="20"/>
          <w:szCs w:val="20"/>
          <w:lang w:val="lt-LT" w:eastAsia="lt-LT"/>
        </w:rPr>
        <w:t xml:space="preserve"> </w:t>
      </w:r>
      <w:r w:rsidR="2488B703" w:rsidRPr="3FF4E6D9">
        <w:rPr>
          <w:rFonts w:ascii="Verdana" w:eastAsia="Times New Roman" w:hAnsi="Verdana" w:cs="Times New Roman"/>
          <w:sz w:val="20"/>
          <w:szCs w:val="20"/>
          <w:lang w:val="lt-LT" w:eastAsia="lt-LT"/>
        </w:rPr>
        <w:t>trukmės</w:t>
      </w:r>
      <w:r w:rsidR="2488B703" w:rsidRPr="63DA9A8E">
        <w:rPr>
          <w:rFonts w:ascii="Verdana" w:eastAsia="Times New Roman" w:hAnsi="Verdana" w:cs="Times New Roman"/>
          <w:sz w:val="20"/>
          <w:szCs w:val="20"/>
          <w:lang w:val="lt-LT" w:eastAsia="lt-LT"/>
        </w:rPr>
        <w:t>,</w:t>
      </w:r>
      <w:r w:rsidR="009C4D6D" w:rsidRPr="11E78813">
        <w:rPr>
          <w:rFonts w:ascii="Verdana" w:eastAsia="Times New Roman" w:hAnsi="Verdana" w:cs="Times New Roman"/>
          <w:sz w:val="20"/>
          <w:szCs w:val="20"/>
          <w:lang w:val="lt-LT" w:eastAsia="lt-LT"/>
        </w:rPr>
        <w:t xml:space="preserve"> </w:t>
      </w:r>
      <w:r w:rsidR="009C4D6D" w:rsidRPr="4390CEEA">
        <w:rPr>
          <w:rFonts w:ascii="Verdana" w:eastAsia="Times New Roman" w:hAnsi="Verdana" w:cs="Times New Roman"/>
          <w:sz w:val="20"/>
          <w:szCs w:val="20"/>
          <w:lang w:val="lt-LT" w:eastAsia="lt-LT"/>
        </w:rPr>
        <w:t xml:space="preserve"> </w:t>
      </w:r>
      <w:r w:rsidR="009C4D6D" w:rsidRPr="00910E3A">
        <w:rPr>
          <w:rFonts w:ascii="Verdana" w:eastAsia="Times New Roman" w:hAnsi="Verdana" w:cs="Times New Roman"/>
          <w:sz w:val="20"/>
          <w:szCs w:val="20"/>
          <w:lang w:val="lt-LT" w:eastAsia="lt-LT"/>
        </w:rPr>
        <w:t xml:space="preserve">su suburta atsakingų įmonės darbuotojų </w:t>
      </w:r>
      <w:r w:rsidRPr="00910E3A">
        <w:rPr>
          <w:rFonts w:ascii="Verdana" w:eastAsia="Times New Roman" w:hAnsi="Verdana" w:cs="Times New Roman"/>
          <w:sz w:val="20"/>
          <w:szCs w:val="20"/>
          <w:lang w:val="lt-LT" w:eastAsia="lt-LT"/>
        </w:rPr>
        <w:t>k</w:t>
      </w:r>
      <w:r w:rsidR="009C4D6D" w:rsidRPr="00910E3A">
        <w:rPr>
          <w:rFonts w:ascii="Verdana" w:eastAsia="Times New Roman" w:hAnsi="Verdana" w:cs="Times New Roman"/>
          <w:sz w:val="20"/>
          <w:szCs w:val="20"/>
          <w:lang w:val="lt-LT" w:eastAsia="lt-LT"/>
        </w:rPr>
        <w:t>omanda;</w:t>
      </w:r>
    </w:p>
    <w:p w14:paraId="5B23CC8D" w14:textId="51EF4D68" w:rsidR="009C4D6D" w:rsidRPr="00910E3A" w:rsidRDefault="000C72B4" w:rsidP="00693B4E">
      <w:pPr>
        <w:pStyle w:val="Sraopastraipa"/>
        <w:numPr>
          <w:ilvl w:val="2"/>
          <w:numId w:val="4"/>
        </w:numPr>
        <w:tabs>
          <w:tab w:val="left" w:pos="709"/>
          <w:tab w:val="left" w:pos="993"/>
        </w:tabs>
        <w:ind w:left="0" w:firstLine="0"/>
        <w:jc w:val="both"/>
        <w:rPr>
          <w:rFonts w:ascii="Verdana" w:eastAsia="Times New Roman" w:hAnsi="Verdana"/>
          <w:b/>
          <w:bCs/>
          <w:sz w:val="20"/>
          <w:szCs w:val="20"/>
          <w:lang w:val="lt-LT" w:eastAsia="lt-LT"/>
        </w:rPr>
      </w:pPr>
      <w:r w:rsidRPr="23850AC7">
        <w:rPr>
          <w:rFonts w:ascii="Verdana" w:eastAsia="Times New Roman" w:hAnsi="Verdana" w:cs="Times New Roman"/>
          <w:sz w:val="20"/>
          <w:szCs w:val="20"/>
          <w:lang w:val="lt-LT" w:eastAsia="lt-LT"/>
        </w:rPr>
        <w:t xml:space="preserve"> </w:t>
      </w:r>
      <w:r w:rsidR="009C4D6D" w:rsidRPr="23850AC7">
        <w:rPr>
          <w:rFonts w:ascii="Verdana" w:eastAsia="Times New Roman" w:hAnsi="Verdana" w:cs="Times New Roman"/>
          <w:sz w:val="20"/>
          <w:szCs w:val="20"/>
          <w:lang w:val="lt-LT" w:eastAsia="lt-LT"/>
        </w:rPr>
        <w:t>parengti konkretų</w:t>
      </w:r>
      <w:r w:rsidR="58B52F3D" w:rsidRPr="23850AC7">
        <w:rPr>
          <w:rFonts w:ascii="Verdana" w:eastAsia="Times New Roman" w:hAnsi="Verdana" w:cs="Times New Roman"/>
          <w:sz w:val="20"/>
          <w:szCs w:val="20"/>
          <w:lang w:val="lt-LT" w:eastAsia="lt-LT"/>
        </w:rPr>
        <w:t xml:space="preserve"> LEAN ar lygiavertį</w:t>
      </w:r>
      <w:r w:rsidR="009C4D6D" w:rsidRPr="23850AC7">
        <w:rPr>
          <w:rFonts w:ascii="Verdana" w:eastAsia="Times New Roman" w:hAnsi="Verdana" w:cs="Times New Roman"/>
          <w:sz w:val="20"/>
          <w:szCs w:val="20"/>
          <w:lang w:val="lt-LT" w:eastAsia="lt-LT"/>
        </w:rPr>
        <w:t xml:space="preserve"> sprendimą, apimantį:</w:t>
      </w:r>
      <w:r w:rsidR="00F46014" w:rsidRPr="23850AC7">
        <w:rPr>
          <w:rFonts w:ascii="Verdana" w:hAnsi="Verdana"/>
          <w:sz w:val="20"/>
          <w:szCs w:val="20"/>
          <w:lang w:val="lt-LT"/>
        </w:rPr>
        <w:t xml:space="preserve"> siekiamo pokyčio rodiklius,</w:t>
      </w:r>
      <w:r w:rsidR="009C4D6D" w:rsidRPr="23850AC7">
        <w:rPr>
          <w:rFonts w:ascii="Verdana" w:eastAsia="Times New Roman" w:hAnsi="Verdana" w:cs="Times New Roman"/>
          <w:sz w:val="20"/>
          <w:szCs w:val="20"/>
          <w:lang w:val="lt-LT" w:eastAsia="lt-LT"/>
        </w:rPr>
        <w:t xml:space="preserve"> veiksmų planą, atsakomybių paskirstymą, įgyvendinimo terminus</w:t>
      </w:r>
      <w:r w:rsidR="004970D2" w:rsidRPr="23850AC7">
        <w:rPr>
          <w:rFonts w:ascii="Verdana" w:eastAsia="Times New Roman" w:hAnsi="Verdana" w:cs="Times New Roman"/>
          <w:sz w:val="20"/>
          <w:szCs w:val="20"/>
          <w:lang w:val="lt-LT" w:eastAsia="lt-LT"/>
        </w:rPr>
        <w:t>;</w:t>
      </w:r>
    </w:p>
    <w:p w14:paraId="076B3556" w14:textId="42BC9C34" w:rsidR="009C4D6D" w:rsidRPr="00910E3A" w:rsidRDefault="000C72B4" w:rsidP="00693B4E">
      <w:pPr>
        <w:pStyle w:val="Sraopastraipa"/>
        <w:numPr>
          <w:ilvl w:val="2"/>
          <w:numId w:val="4"/>
        </w:numPr>
        <w:tabs>
          <w:tab w:val="left" w:pos="709"/>
          <w:tab w:val="left" w:pos="993"/>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sz w:val="20"/>
          <w:szCs w:val="20"/>
          <w:lang w:val="lt-LT" w:eastAsia="lt-LT"/>
        </w:rPr>
        <w:t xml:space="preserve"> </w:t>
      </w:r>
      <w:r w:rsidR="005A6C19" w:rsidRPr="00910E3A">
        <w:rPr>
          <w:rFonts w:ascii="Verdana" w:eastAsia="Times New Roman" w:hAnsi="Verdana" w:cs="Times New Roman"/>
          <w:sz w:val="20"/>
          <w:szCs w:val="20"/>
          <w:lang w:val="lt-LT" w:eastAsia="lt-LT"/>
        </w:rPr>
        <w:t>Koordinuoti ir aktyviai dalyvauti</w:t>
      </w:r>
      <w:r w:rsidR="009C4D6D" w:rsidRPr="00910E3A">
        <w:rPr>
          <w:rFonts w:ascii="Verdana" w:eastAsia="Times New Roman" w:hAnsi="Verdana" w:cs="Times New Roman"/>
          <w:sz w:val="20"/>
          <w:szCs w:val="20"/>
          <w:lang w:val="lt-LT" w:eastAsia="lt-LT"/>
        </w:rPr>
        <w:t xml:space="preserve"> </w:t>
      </w:r>
      <w:r w:rsidR="005A6C19" w:rsidRPr="0CF67A4F">
        <w:rPr>
          <w:rFonts w:ascii="Verdana" w:eastAsia="Times New Roman" w:hAnsi="Verdana" w:cs="Times New Roman"/>
          <w:sz w:val="20"/>
          <w:szCs w:val="20"/>
          <w:lang w:val="lt-LT" w:eastAsia="lt-LT"/>
        </w:rPr>
        <w:t>diegiant</w:t>
      </w:r>
      <w:r w:rsidR="005A6C19" w:rsidRPr="00910E3A">
        <w:rPr>
          <w:rFonts w:ascii="Verdana" w:eastAsia="Times New Roman" w:hAnsi="Verdana" w:cs="Times New Roman"/>
          <w:sz w:val="20"/>
          <w:szCs w:val="20"/>
          <w:lang w:val="lt-LT" w:eastAsia="lt-LT"/>
        </w:rPr>
        <w:t xml:space="preserve"> sukurtą sprendimą</w:t>
      </w:r>
      <w:r w:rsidR="009C4D6D" w:rsidRPr="00910E3A">
        <w:rPr>
          <w:rFonts w:ascii="Verdana" w:eastAsia="Times New Roman" w:hAnsi="Verdana" w:cs="Times New Roman"/>
          <w:sz w:val="20"/>
          <w:szCs w:val="20"/>
          <w:lang w:val="lt-LT" w:eastAsia="lt-LT"/>
        </w:rPr>
        <w:t xml:space="preserve"> įmonėje; </w:t>
      </w:r>
    </w:p>
    <w:p w14:paraId="36E9DE3D" w14:textId="108B5731" w:rsidR="009C4D6D" w:rsidRPr="00910E3A" w:rsidRDefault="005A6C19" w:rsidP="00693B4E">
      <w:pPr>
        <w:pStyle w:val="Sraopastraipa"/>
        <w:numPr>
          <w:ilvl w:val="2"/>
          <w:numId w:val="4"/>
        </w:numPr>
        <w:tabs>
          <w:tab w:val="left" w:pos="709"/>
          <w:tab w:val="left" w:pos="993"/>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sz w:val="20"/>
          <w:szCs w:val="20"/>
          <w:lang w:val="lt-LT" w:eastAsia="lt-LT"/>
        </w:rPr>
        <w:t xml:space="preserve"> </w:t>
      </w:r>
      <w:r w:rsidR="009C4D6D" w:rsidRPr="00910E3A">
        <w:rPr>
          <w:rFonts w:ascii="Verdana" w:eastAsia="Times New Roman" w:hAnsi="Verdana" w:cs="Times New Roman"/>
          <w:sz w:val="20"/>
          <w:szCs w:val="20"/>
          <w:lang w:val="lt-LT" w:eastAsia="lt-LT"/>
        </w:rPr>
        <w:t>stebėti įgyvendinimo progresą, aktyviai dirbti su įmonės vadovu ir atsakingais asmenimis</w:t>
      </w:r>
      <w:r w:rsidR="248273E1" w:rsidRPr="7AA91016">
        <w:rPr>
          <w:rFonts w:ascii="Verdana" w:eastAsia="Times New Roman" w:hAnsi="Verdana" w:cs="Times New Roman"/>
          <w:sz w:val="20"/>
          <w:szCs w:val="20"/>
          <w:lang w:val="lt-LT" w:eastAsia="lt-LT"/>
        </w:rPr>
        <w:t>,</w:t>
      </w:r>
      <w:r w:rsidR="009C4D6D" w:rsidRPr="00910E3A">
        <w:rPr>
          <w:rFonts w:ascii="Verdana" w:eastAsia="Times New Roman" w:hAnsi="Verdana" w:cs="Times New Roman"/>
          <w:sz w:val="20"/>
          <w:szCs w:val="20"/>
          <w:lang w:val="lt-LT" w:eastAsia="lt-LT"/>
        </w:rPr>
        <w:t xml:space="preserve"> užtikrinant sprendimo įgyvendinimą;</w:t>
      </w:r>
    </w:p>
    <w:p w14:paraId="44FF9444" w14:textId="60207FB9" w:rsidR="009C4D6D" w:rsidRPr="00910E3A" w:rsidRDefault="005A6C19" w:rsidP="00693B4E">
      <w:pPr>
        <w:pStyle w:val="Sraopastraipa"/>
        <w:numPr>
          <w:ilvl w:val="2"/>
          <w:numId w:val="4"/>
        </w:numPr>
        <w:tabs>
          <w:tab w:val="left" w:pos="709"/>
          <w:tab w:val="left" w:pos="993"/>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sz w:val="20"/>
          <w:szCs w:val="20"/>
          <w:lang w:val="lt-LT" w:eastAsia="lt-LT"/>
        </w:rPr>
        <w:t xml:space="preserve"> </w:t>
      </w:r>
      <w:r w:rsidR="009C4D6D" w:rsidRPr="00910E3A">
        <w:rPr>
          <w:rFonts w:ascii="Verdana" w:eastAsia="Times New Roman" w:hAnsi="Verdana" w:cs="Times New Roman"/>
          <w:sz w:val="20"/>
          <w:szCs w:val="20"/>
          <w:lang w:val="lt-LT" w:eastAsia="lt-LT"/>
        </w:rPr>
        <w:t>operatyviai spręsti kylančias įgyvendinimo problemas</w:t>
      </w:r>
      <w:r w:rsidR="00F46014" w:rsidRPr="00910E3A">
        <w:rPr>
          <w:rFonts w:ascii="Verdana" w:eastAsia="Times New Roman" w:hAnsi="Verdana" w:cs="Times New Roman"/>
          <w:sz w:val="20"/>
          <w:szCs w:val="20"/>
          <w:lang w:val="lt-LT" w:eastAsia="lt-LT"/>
        </w:rPr>
        <w:t>.</w:t>
      </w:r>
    </w:p>
    <w:p w14:paraId="1BE7C0D5" w14:textId="12BBC4CB" w:rsidR="009C4D6D" w:rsidRPr="00910E3A" w:rsidRDefault="009C4D6D" w:rsidP="00693B4E">
      <w:pPr>
        <w:pStyle w:val="Sraopastraipa"/>
        <w:numPr>
          <w:ilvl w:val="1"/>
          <w:numId w:val="4"/>
        </w:numPr>
        <w:tabs>
          <w:tab w:val="left" w:pos="709"/>
          <w:tab w:val="left" w:pos="993"/>
        </w:tabs>
        <w:ind w:left="0" w:firstLine="0"/>
        <w:jc w:val="both"/>
        <w:rPr>
          <w:rFonts w:ascii="Verdana" w:eastAsia="Times New Roman" w:hAnsi="Verdana"/>
          <w:b/>
          <w:bCs/>
          <w:sz w:val="20"/>
          <w:szCs w:val="20"/>
          <w:lang w:val="lt-LT" w:eastAsia="lt-LT"/>
        </w:rPr>
      </w:pPr>
      <w:r w:rsidRPr="00910E3A">
        <w:rPr>
          <w:rFonts w:ascii="Verdana" w:eastAsia="Times New Roman" w:hAnsi="Verdana" w:cs="Times New Roman"/>
          <w:b/>
          <w:bCs/>
          <w:sz w:val="20"/>
          <w:szCs w:val="20"/>
          <w:lang w:val="lt-LT" w:eastAsia="lt-LT"/>
        </w:rPr>
        <w:t>Etapo rezultatas</w:t>
      </w:r>
      <w:r w:rsidRPr="00910E3A">
        <w:rPr>
          <w:rFonts w:ascii="Verdana" w:eastAsia="Times New Roman" w:hAnsi="Verdana" w:cs="Times New Roman"/>
          <w:sz w:val="20"/>
          <w:szCs w:val="20"/>
          <w:lang w:val="lt-LT" w:eastAsia="lt-LT"/>
        </w:rPr>
        <w:t xml:space="preserve"> – </w:t>
      </w:r>
      <w:r w:rsidRPr="00910E3A">
        <w:rPr>
          <w:rFonts w:ascii="Verdana" w:eastAsia="Times New Roman" w:hAnsi="Verdana"/>
          <w:sz w:val="20"/>
          <w:szCs w:val="20"/>
          <w:lang w:val="lt-LT" w:eastAsia="lt-LT"/>
        </w:rPr>
        <w:t>parengtas ir išbandomas konkretus</w:t>
      </w:r>
      <w:r w:rsidRPr="00910E3A">
        <w:rPr>
          <w:rFonts w:ascii="Verdana" w:hAnsi="Verdana"/>
          <w:sz w:val="20"/>
          <w:szCs w:val="20"/>
          <w:lang w:val="lt-LT"/>
        </w:rPr>
        <w:t xml:space="preserve"> </w:t>
      </w:r>
      <w:r w:rsidRPr="00910E3A">
        <w:rPr>
          <w:rFonts w:ascii="Verdana" w:eastAsia="Times New Roman" w:hAnsi="Verdana"/>
          <w:sz w:val="20"/>
          <w:szCs w:val="20"/>
          <w:lang w:val="lt-LT" w:eastAsia="lt-LT"/>
        </w:rPr>
        <w:t>esminis pokytis-sprendimas</w:t>
      </w:r>
      <w:r w:rsidR="175A7902" w:rsidRPr="518AA590">
        <w:rPr>
          <w:rFonts w:ascii="Verdana" w:eastAsia="Times New Roman" w:hAnsi="Verdana"/>
          <w:sz w:val="20"/>
          <w:szCs w:val="20"/>
          <w:lang w:val="lt-LT" w:eastAsia="lt-LT"/>
        </w:rPr>
        <w:t>,</w:t>
      </w:r>
      <w:r w:rsidRPr="00910E3A">
        <w:rPr>
          <w:rFonts w:ascii="Verdana" w:eastAsia="Times New Roman" w:hAnsi="Verdana"/>
          <w:sz w:val="20"/>
          <w:szCs w:val="20"/>
          <w:lang w:val="lt-LT" w:eastAsia="lt-LT"/>
        </w:rPr>
        <w:t xml:space="preserve"> didinantis verslo produktyvumą.</w:t>
      </w:r>
    </w:p>
    <w:p w14:paraId="60C386BA" w14:textId="77777777" w:rsidR="00997817" w:rsidRPr="008A2CA0" w:rsidRDefault="00997817" w:rsidP="00997817">
      <w:pPr>
        <w:pStyle w:val="Sraopastraipa"/>
        <w:ind w:left="792"/>
        <w:rPr>
          <w:rFonts w:ascii="Verdana" w:eastAsia="Times New Roman" w:hAnsi="Verdana"/>
          <w:b/>
          <w:bCs/>
          <w:sz w:val="20"/>
          <w:szCs w:val="20"/>
          <w:lang w:val="lt-LT" w:eastAsia="lt-LT"/>
        </w:rPr>
      </w:pPr>
    </w:p>
    <w:p w14:paraId="24DD73D6" w14:textId="77777777" w:rsidR="009C4D6D" w:rsidRPr="008A2CA0" w:rsidRDefault="009C4D6D" w:rsidP="009C4D6D">
      <w:pPr>
        <w:pStyle w:val="Sraopastraipa"/>
        <w:numPr>
          <w:ilvl w:val="0"/>
          <w:numId w:val="28"/>
        </w:numPr>
        <w:rPr>
          <w:rFonts w:ascii="Verdana" w:eastAsia="Times New Roman" w:hAnsi="Verdana" w:cs="Times New Roman"/>
          <w:sz w:val="20"/>
          <w:szCs w:val="20"/>
          <w:lang w:eastAsia="lt-LT"/>
        </w:rPr>
      </w:pPr>
      <w:r w:rsidRPr="008A2CA0">
        <w:rPr>
          <w:rFonts w:ascii="Verdana" w:eastAsia="Times New Roman" w:hAnsi="Verdana" w:cs="Times New Roman"/>
          <w:b/>
          <w:bCs/>
          <w:sz w:val="20"/>
          <w:szCs w:val="20"/>
          <w:lang w:eastAsia="lt-LT"/>
        </w:rPr>
        <w:t>III ETAPAS. POKYČIŲ ĮGYVENDINIMAS IR REZULTATŲ MATAVIMAS</w:t>
      </w:r>
    </w:p>
    <w:p w14:paraId="5EB1A505" w14:textId="598C9F27" w:rsidR="009C4D6D" w:rsidRPr="00693B4E" w:rsidRDefault="009C4D6D" w:rsidP="00693B4E">
      <w:pPr>
        <w:pStyle w:val="Sraopastraipa"/>
        <w:numPr>
          <w:ilvl w:val="1"/>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b/>
          <w:bCs/>
          <w:sz w:val="20"/>
          <w:szCs w:val="20"/>
          <w:lang w:val="lt-LT" w:eastAsia="lt-LT"/>
        </w:rPr>
        <w:t>Etapo tikslas</w:t>
      </w:r>
      <w:r w:rsidRPr="00693B4E">
        <w:rPr>
          <w:rFonts w:ascii="Verdana" w:eastAsia="Times New Roman" w:hAnsi="Verdana" w:cs="Times New Roman"/>
          <w:sz w:val="20"/>
          <w:szCs w:val="20"/>
          <w:lang w:val="lt-LT" w:eastAsia="lt-LT"/>
        </w:rPr>
        <w:t xml:space="preserve"> – atlikti reikalingas </w:t>
      </w:r>
      <w:r w:rsidR="005A6C19" w:rsidRPr="00693B4E">
        <w:rPr>
          <w:rFonts w:ascii="Verdana" w:eastAsia="Times New Roman" w:hAnsi="Verdana" w:cs="Times New Roman"/>
          <w:sz w:val="20"/>
          <w:szCs w:val="20"/>
          <w:lang w:val="lt-LT" w:eastAsia="lt-LT"/>
        </w:rPr>
        <w:t xml:space="preserve">sprendimo </w:t>
      </w:r>
      <w:r w:rsidRPr="00693B4E">
        <w:rPr>
          <w:rFonts w:ascii="Verdana" w:eastAsia="Times New Roman" w:hAnsi="Verdana" w:cs="Times New Roman"/>
          <w:sz w:val="20"/>
          <w:szCs w:val="20"/>
          <w:lang w:val="lt-LT" w:eastAsia="lt-LT"/>
        </w:rPr>
        <w:t>korekcijas</w:t>
      </w:r>
      <w:r w:rsidR="002614F1" w:rsidRPr="00693B4E">
        <w:rPr>
          <w:rFonts w:ascii="Verdana" w:eastAsia="Times New Roman" w:hAnsi="Verdana" w:cs="Times New Roman"/>
          <w:sz w:val="20"/>
          <w:szCs w:val="20"/>
          <w:lang w:val="lt-LT" w:eastAsia="lt-LT"/>
        </w:rPr>
        <w:t xml:space="preserve"> siekiant geriausio rezultato</w:t>
      </w:r>
      <w:r w:rsidRPr="00693B4E">
        <w:rPr>
          <w:rFonts w:ascii="Verdana" w:eastAsia="Times New Roman" w:hAnsi="Verdana" w:cs="Times New Roman"/>
          <w:sz w:val="20"/>
          <w:szCs w:val="20"/>
          <w:lang w:val="lt-LT" w:eastAsia="lt-LT"/>
        </w:rPr>
        <w:t xml:space="preserve"> ir įvertinti įdiegtus pokyčius</w:t>
      </w:r>
      <w:r w:rsidR="002614F1" w:rsidRPr="00693B4E">
        <w:rPr>
          <w:rFonts w:ascii="Verdana" w:eastAsia="Times New Roman" w:hAnsi="Verdana" w:cs="Times New Roman"/>
          <w:sz w:val="20"/>
          <w:szCs w:val="20"/>
          <w:lang w:val="lt-LT" w:eastAsia="lt-LT"/>
        </w:rPr>
        <w:t>.</w:t>
      </w:r>
    </w:p>
    <w:p w14:paraId="60148735" w14:textId="01732AF4" w:rsidR="009C4D6D" w:rsidRPr="00693B4E" w:rsidRDefault="009C4D6D" w:rsidP="00693B4E">
      <w:pPr>
        <w:pStyle w:val="Sraopastraipa"/>
        <w:numPr>
          <w:ilvl w:val="1"/>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b/>
          <w:bCs/>
          <w:sz w:val="20"/>
          <w:szCs w:val="20"/>
          <w:lang w:val="lt-LT" w:eastAsia="lt-LT"/>
        </w:rPr>
        <w:t>Etapo trukmė</w:t>
      </w:r>
      <w:r w:rsidRPr="00693B4E">
        <w:rPr>
          <w:rFonts w:ascii="Verdana" w:eastAsia="Times New Roman" w:hAnsi="Verdana" w:cs="Times New Roman"/>
          <w:sz w:val="20"/>
          <w:szCs w:val="20"/>
          <w:lang w:val="lt-LT" w:eastAsia="lt-LT"/>
        </w:rPr>
        <w:t xml:space="preserve"> – 7-8 savaitės</w:t>
      </w:r>
      <w:r w:rsidR="004970D2">
        <w:rPr>
          <w:rFonts w:ascii="Verdana" w:eastAsia="Times New Roman" w:hAnsi="Verdana" w:cs="Times New Roman"/>
          <w:sz w:val="20"/>
          <w:szCs w:val="20"/>
          <w:lang w:val="lt-LT" w:eastAsia="lt-LT"/>
        </w:rPr>
        <w:t>.</w:t>
      </w:r>
      <w:r w:rsidRPr="00693B4E">
        <w:rPr>
          <w:rFonts w:ascii="Verdana" w:eastAsia="Times New Roman" w:hAnsi="Verdana" w:cs="Times New Roman"/>
          <w:b/>
          <w:bCs/>
          <w:sz w:val="20"/>
          <w:szCs w:val="20"/>
          <w:lang w:val="lt-LT" w:eastAsia="lt-LT"/>
        </w:rPr>
        <w:t xml:space="preserve"> </w:t>
      </w:r>
    </w:p>
    <w:p w14:paraId="0E93E6A8" w14:textId="77777777" w:rsidR="009C4D6D" w:rsidRPr="00693B4E" w:rsidRDefault="009C4D6D" w:rsidP="00693B4E">
      <w:pPr>
        <w:pStyle w:val="Sraopastraipa"/>
        <w:numPr>
          <w:ilvl w:val="1"/>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b/>
          <w:bCs/>
          <w:sz w:val="20"/>
          <w:szCs w:val="20"/>
          <w:lang w:val="lt-LT" w:eastAsia="lt-LT"/>
        </w:rPr>
        <w:t>Tiekėjas privalo</w:t>
      </w:r>
      <w:r w:rsidRPr="00693B4E">
        <w:rPr>
          <w:rFonts w:ascii="Verdana" w:eastAsia="Times New Roman" w:hAnsi="Verdana" w:cs="Times New Roman"/>
          <w:sz w:val="20"/>
          <w:szCs w:val="20"/>
          <w:lang w:val="lt-LT" w:eastAsia="lt-LT"/>
        </w:rPr>
        <w:t>:</w:t>
      </w:r>
    </w:p>
    <w:p w14:paraId="5B046BCF" w14:textId="01B0E35F" w:rsidR="009C4D6D" w:rsidRPr="00693B4E" w:rsidRDefault="009C4D6D" w:rsidP="00693B4E">
      <w:pPr>
        <w:pStyle w:val="Sraopastraipa"/>
        <w:numPr>
          <w:ilvl w:val="2"/>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sz w:val="20"/>
          <w:szCs w:val="20"/>
          <w:lang w:val="lt-LT" w:eastAsia="lt-LT"/>
        </w:rPr>
        <w:t xml:space="preserve">Įgyvendinti ne mažiau kaip du (2) aštuonių valandų vizitus </w:t>
      </w:r>
      <w:r w:rsidR="002614F1" w:rsidRPr="00693B4E">
        <w:rPr>
          <w:rFonts w:ascii="Verdana" w:eastAsia="Times New Roman" w:hAnsi="Verdana" w:cs="Times New Roman"/>
          <w:sz w:val="20"/>
          <w:szCs w:val="20"/>
          <w:lang w:val="lt-LT" w:eastAsia="lt-LT"/>
        </w:rPr>
        <w:t xml:space="preserve">į </w:t>
      </w:r>
      <w:r w:rsidRPr="00693B4E">
        <w:rPr>
          <w:rFonts w:ascii="Verdana" w:eastAsia="Times New Roman" w:hAnsi="Verdana" w:cs="Times New Roman"/>
          <w:sz w:val="20"/>
          <w:szCs w:val="20"/>
          <w:lang w:val="lt-LT" w:eastAsia="lt-LT"/>
        </w:rPr>
        <w:t>įmones</w:t>
      </w:r>
      <w:r w:rsidR="00B140EC" w:rsidRPr="00693B4E">
        <w:rPr>
          <w:rFonts w:ascii="Verdana" w:eastAsia="Times New Roman" w:hAnsi="Verdana" w:cs="Times New Roman"/>
          <w:sz w:val="20"/>
          <w:szCs w:val="20"/>
          <w:lang w:val="lt-LT" w:eastAsia="lt-LT"/>
        </w:rPr>
        <w:t xml:space="preserve"> kas 3-4 savaites</w:t>
      </w:r>
      <w:r w:rsidRPr="00693B4E">
        <w:rPr>
          <w:rFonts w:ascii="Verdana" w:eastAsia="Times New Roman" w:hAnsi="Verdana" w:cs="Times New Roman"/>
          <w:sz w:val="20"/>
          <w:szCs w:val="20"/>
          <w:lang w:val="lt-LT" w:eastAsia="lt-LT"/>
        </w:rPr>
        <w:t>;</w:t>
      </w:r>
    </w:p>
    <w:p w14:paraId="7D6C30D5" w14:textId="0CF5CD35" w:rsidR="007704CE" w:rsidRPr="00693B4E" w:rsidRDefault="009C4D6D" w:rsidP="00693B4E">
      <w:pPr>
        <w:pStyle w:val="Sraopastraipa"/>
        <w:numPr>
          <w:ilvl w:val="2"/>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sz w:val="20"/>
          <w:szCs w:val="20"/>
          <w:lang w:val="lt-LT" w:eastAsia="lt-LT"/>
        </w:rPr>
        <w:t xml:space="preserve">Įvertinti įgyvendintus ir </w:t>
      </w:r>
      <w:r w:rsidRPr="42C85C5F">
        <w:rPr>
          <w:rFonts w:ascii="Verdana" w:eastAsia="Times New Roman" w:hAnsi="Verdana" w:cs="Times New Roman"/>
          <w:sz w:val="20"/>
          <w:szCs w:val="20"/>
          <w:lang w:val="lt-LT" w:eastAsia="lt-LT"/>
        </w:rPr>
        <w:t>neįgyvendintus</w:t>
      </w:r>
      <w:r w:rsidRPr="00693B4E">
        <w:rPr>
          <w:rFonts w:ascii="Verdana" w:eastAsia="Times New Roman" w:hAnsi="Verdana" w:cs="Times New Roman"/>
          <w:sz w:val="20"/>
          <w:szCs w:val="20"/>
          <w:lang w:val="lt-LT" w:eastAsia="lt-LT"/>
        </w:rPr>
        <w:t xml:space="preserve"> sprendimus, bei koreguoti juos taip, kad būtų pasiekti geriausi įmanomi rezultatai</w:t>
      </w:r>
      <w:r w:rsidR="004970D2">
        <w:rPr>
          <w:rFonts w:ascii="Verdana" w:eastAsia="Times New Roman" w:hAnsi="Verdana" w:cs="Times New Roman"/>
          <w:sz w:val="20"/>
          <w:szCs w:val="20"/>
          <w:lang w:val="lt-LT" w:eastAsia="lt-LT"/>
        </w:rPr>
        <w:t>;</w:t>
      </w:r>
      <w:r w:rsidRPr="00693B4E">
        <w:rPr>
          <w:rFonts w:ascii="Verdana" w:eastAsia="Times New Roman" w:hAnsi="Verdana" w:cs="Times New Roman"/>
          <w:sz w:val="20"/>
          <w:szCs w:val="20"/>
          <w:lang w:val="lt-LT" w:eastAsia="lt-LT"/>
        </w:rPr>
        <w:t xml:space="preserve"> </w:t>
      </w:r>
    </w:p>
    <w:p w14:paraId="077104C9" w14:textId="0C7C848F" w:rsidR="007704CE" w:rsidRPr="00693B4E" w:rsidRDefault="007704CE" w:rsidP="00693B4E">
      <w:pPr>
        <w:pStyle w:val="Sraopastraipa"/>
        <w:numPr>
          <w:ilvl w:val="2"/>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hAnsi="Verdana"/>
          <w:sz w:val="20"/>
          <w:szCs w:val="20"/>
          <w:lang w:val="lt-LT"/>
        </w:rPr>
        <w:t>Kiekvienai Programoje dalyvaujančiai įmonei turi būti užtikrintos ne mažiau kaip 2 struktūruotos nuotolinės progreso peržiūros konsultacijos</w:t>
      </w:r>
      <w:r w:rsidR="004970D2">
        <w:rPr>
          <w:rFonts w:ascii="Verdana" w:hAnsi="Verdana"/>
          <w:sz w:val="20"/>
          <w:szCs w:val="20"/>
          <w:lang w:val="lt-LT"/>
        </w:rPr>
        <w:t>;</w:t>
      </w:r>
      <w:r w:rsidRPr="00693B4E">
        <w:rPr>
          <w:rFonts w:ascii="Verdana" w:hAnsi="Verdana"/>
          <w:sz w:val="20"/>
          <w:szCs w:val="20"/>
          <w:lang w:val="lt-LT"/>
        </w:rPr>
        <w:t xml:space="preserve"> </w:t>
      </w:r>
    </w:p>
    <w:p w14:paraId="3346BD1E" w14:textId="595E3850" w:rsidR="00BF3751" w:rsidRPr="00693B4E" w:rsidRDefault="009C4D6D" w:rsidP="00693B4E">
      <w:pPr>
        <w:pStyle w:val="Sraopastraipa"/>
        <w:numPr>
          <w:ilvl w:val="2"/>
          <w:numId w:val="28"/>
        </w:numPr>
        <w:tabs>
          <w:tab w:val="left" w:pos="851"/>
        </w:tabs>
        <w:ind w:left="0" w:firstLine="0"/>
        <w:jc w:val="both"/>
        <w:rPr>
          <w:rFonts w:ascii="Verdana" w:eastAsia="Times New Roman" w:hAnsi="Verdana" w:cs="Times New Roman"/>
          <w:sz w:val="20"/>
          <w:szCs w:val="20"/>
          <w:lang w:val="lt-LT" w:eastAsia="lt-LT"/>
        </w:rPr>
      </w:pPr>
      <w:r w:rsidRPr="00693B4E">
        <w:rPr>
          <w:rFonts w:ascii="Verdana" w:eastAsia="Times New Roman" w:hAnsi="Verdana" w:cs="Times New Roman"/>
          <w:sz w:val="20"/>
          <w:szCs w:val="20"/>
          <w:lang w:val="lt-LT" w:eastAsia="lt-LT"/>
        </w:rPr>
        <w:t xml:space="preserve">Išmatuoti kiekvienoje įmonėje įgyvendintus pokyčius ir duomenis pateikti </w:t>
      </w:r>
      <w:r w:rsidR="4303490A" w:rsidRPr="0ED77816">
        <w:rPr>
          <w:rFonts w:ascii="Verdana" w:eastAsia="Times New Roman" w:hAnsi="Verdana" w:cs="Times New Roman"/>
          <w:sz w:val="20"/>
          <w:szCs w:val="20"/>
          <w:lang w:val="lt-LT" w:eastAsia="lt-LT"/>
        </w:rPr>
        <w:t>p</w:t>
      </w:r>
      <w:r w:rsidR="00693B4E" w:rsidRPr="0ED77816">
        <w:rPr>
          <w:rFonts w:ascii="Verdana" w:eastAsia="Times New Roman" w:hAnsi="Verdana" w:cs="Times New Roman"/>
          <w:sz w:val="20"/>
          <w:szCs w:val="20"/>
          <w:lang w:val="lt-LT" w:eastAsia="lt-LT"/>
        </w:rPr>
        <w:t>erkančiajai</w:t>
      </w:r>
      <w:r w:rsidRPr="00693B4E">
        <w:rPr>
          <w:rFonts w:ascii="Verdana" w:eastAsia="Times New Roman" w:hAnsi="Verdana" w:cs="Times New Roman"/>
          <w:sz w:val="20"/>
          <w:szCs w:val="20"/>
          <w:lang w:val="lt-LT" w:eastAsia="lt-LT"/>
        </w:rPr>
        <w:t xml:space="preserve"> organizacijai ne vėliau kaip 7 kalendorinės </w:t>
      </w:r>
      <w:r w:rsidRPr="131B7C24">
        <w:rPr>
          <w:rFonts w:ascii="Verdana" w:eastAsia="Times New Roman" w:hAnsi="Verdana" w:cs="Times New Roman"/>
          <w:sz w:val="20"/>
          <w:szCs w:val="20"/>
          <w:lang w:val="lt-LT" w:eastAsia="lt-LT"/>
        </w:rPr>
        <w:t>dien</w:t>
      </w:r>
      <w:r w:rsidR="17531834" w:rsidRPr="131B7C24">
        <w:rPr>
          <w:rFonts w:ascii="Verdana" w:eastAsia="Times New Roman" w:hAnsi="Verdana" w:cs="Times New Roman"/>
          <w:sz w:val="20"/>
          <w:szCs w:val="20"/>
          <w:lang w:val="lt-LT" w:eastAsia="lt-LT"/>
        </w:rPr>
        <w:t>a</w:t>
      </w:r>
      <w:r w:rsidRPr="131B7C24">
        <w:rPr>
          <w:rFonts w:ascii="Verdana" w:eastAsia="Times New Roman" w:hAnsi="Verdana" w:cs="Times New Roman"/>
          <w:sz w:val="20"/>
          <w:szCs w:val="20"/>
          <w:lang w:val="lt-LT" w:eastAsia="lt-LT"/>
        </w:rPr>
        <w:t>s</w:t>
      </w:r>
      <w:r w:rsidRPr="00693B4E">
        <w:rPr>
          <w:rFonts w:ascii="Verdana" w:eastAsia="Times New Roman" w:hAnsi="Verdana" w:cs="Times New Roman"/>
          <w:sz w:val="20"/>
          <w:szCs w:val="20"/>
          <w:lang w:val="lt-LT" w:eastAsia="lt-LT"/>
        </w:rPr>
        <w:t xml:space="preserve"> po programos įgyvendinimo. </w:t>
      </w:r>
    </w:p>
    <w:p w14:paraId="55F388D2" w14:textId="1B4BF43D" w:rsidR="009F5CFE" w:rsidRPr="00997817" w:rsidRDefault="00405BD3" w:rsidP="004E6A1B">
      <w:pPr>
        <w:pStyle w:val="Antrat1"/>
        <w:jc w:val="center"/>
        <w:rPr>
          <w:rFonts w:ascii="Verdana" w:hAnsi="Verdana" w:cs="Times New Roman"/>
          <w:b/>
          <w:bCs/>
          <w:color w:val="auto"/>
          <w:sz w:val="20"/>
          <w:szCs w:val="20"/>
        </w:rPr>
      </w:pPr>
      <w:r w:rsidRPr="00997817">
        <w:rPr>
          <w:rFonts w:ascii="Verdana" w:hAnsi="Verdana" w:cs="Times New Roman"/>
          <w:b/>
          <w:bCs/>
          <w:color w:val="auto"/>
          <w:sz w:val="20"/>
          <w:szCs w:val="20"/>
        </w:rPr>
        <w:t>III SKYRIUS</w:t>
      </w:r>
      <w:r w:rsidRPr="00997817">
        <w:rPr>
          <w:rFonts w:ascii="Verdana" w:hAnsi="Verdana" w:cs="Times New Roman"/>
          <w:b/>
          <w:bCs/>
          <w:color w:val="auto"/>
          <w:sz w:val="20"/>
          <w:szCs w:val="20"/>
        </w:rPr>
        <w:br/>
      </w:r>
      <w:r w:rsidR="009F5CFE" w:rsidRPr="00997817">
        <w:rPr>
          <w:rFonts w:ascii="Verdana" w:hAnsi="Verdana" w:cs="Times New Roman"/>
          <w:b/>
          <w:bCs/>
          <w:color w:val="auto"/>
          <w:sz w:val="20"/>
          <w:szCs w:val="20"/>
        </w:rPr>
        <w:t xml:space="preserve">PROGRAMOS </w:t>
      </w:r>
      <w:r w:rsidR="00344CDB" w:rsidRPr="00997817">
        <w:rPr>
          <w:rFonts w:ascii="Verdana" w:hAnsi="Verdana" w:cs="Times New Roman"/>
          <w:b/>
          <w:bCs/>
          <w:color w:val="auto"/>
          <w:sz w:val="20"/>
          <w:szCs w:val="20"/>
        </w:rPr>
        <w:t>GRAFIKAS</w:t>
      </w:r>
      <w:r w:rsidR="009F5CFE" w:rsidRPr="00997817">
        <w:rPr>
          <w:rFonts w:ascii="Verdana" w:hAnsi="Verdana" w:cs="Times New Roman"/>
          <w:b/>
          <w:bCs/>
          <w:color w:val="auto"/>
          <w:sz w:val="20"/>
          <w:szCs w:val="20"/>
        </w:rPr>
        <w:t xml:space="preserve"> </w:t>
      </w:r>
    </w:p>
    <w:p w14:paraId="7AD4B16F" w14:textId="77777777" w:rsidR="009F5CFE" w:rsidRPr="008A2CA0" w:rsidRDefault="009F5CFE" w:rsidP="009F5CFE">
      <w:pPr>
        <w:spacing w:after="120"/>
        <w:jc w:val="center"/>
        <w:rPr>
          <w:rFonts w:ascii="Verdana" w:hAnsi="Verdana" w:cs="Times New Roman"/>
          <w:sz w:val="20"/>
          <w:szCs w:val="20"/>
        </w:rPr>
      </w:pPr>
    </w:p>
    <w:p w14:paraId="1B804056" w14:textId="55C5328C" w:rsidR="00AC2C44" w:rsidRPr="008A2CA0" w:rsidRDefault="009F5CFE" w:rsidP="00B12D2B">
      <w:pPr>
        <w:pStyle w:val="Sraopastraipa"/>
        <w:numPr>
          <w:ilvl w:val="0"/>
          <w:numId w:val="28"/>
        </w:numPr>
        <w:spacing w:after="120"/>
        <w:jc w:val="both"/>
        <w:rPr>
          <w:rFonts w:ascii="Verdana" w:hAnsi="Verdana" w:cs="Times New Roman"/>
          <w:sz w:val="20"/>
          <w:szCs w:val="20"/>
          <w:lang w:val="lt-LT"/>
        </w:rPr>
      </w:pPr>
      <w:r w:rsidRPr="008A2CA0">
        <w:rPr>
          <w:rFonts w:ascii="Verdana" w:hAnsi="Verdana" w:cs="Times New Roman"/>
          <w:b/>
          <w:bCs/>
          <w:sz w:val="20"/>
          <w:szCs w:val="20"/>
          <w:lang w:val="lt-LT"/>
        </w:rPr>
        <w:t>Programos įgyvendinimo laikotarpis</w:t>
      </w:r>
      <w:r w:rsidR="00693B4E">
        <w:rPr>
          <w:rFonts w:ascii="Verdana" w:hAnsi="Verdana" w:cs="Times New Roman"/>
          <w:b/>
          <w:bCs/>
          <w:sz w:val="20"/>
          <w:szCs w:val="20"/>
          <w:lang w:val="lt-LT"/>
        </w:rPr>
        <w:t xml:space="preserve"> </w:t>
      </w:r>
      <w:proofErr w:type="spellStart"/>
      <w:r w:rsidR="00B12D2B">
        <w:rPr>
          <w:rFonts w:ascii="Verdana" w:hAnsi="Verdana" w:cs="Times New Roman"/>
          <w:b/>
          <w:bCs/>
          <w:sz w:val="20"/>
          <w:szCs w:val="20"/>
          <w:lang w:val="lt-LT"/>
        </w:rPr>
        <w:t>t.y</w:t>
      </w:r>
      <w:proofErr w:type="spellEnd"/>
      <w:r w:rsidR="00B12D2B">
        <w:rPr>
          <w:rFonts w:ascii="Verdana" w:hAnsi="Verdana" w:cs="Times New Roman"/>
          <w:b/>
          <w:bCs/>
          <w:sz w:val="20"/>
          <w:szCs w:val="20"/>
          <w:lang w:val="lt-LT"/>
        </w:rPr>
        <w:t xml:space="preserve">. </w:t>
      </w:r>
      <w:r w:rsidR="00B12D2B" w:rsidRPr="00B12D2B">
        <w:rPr>
          <w:rFonts w:ascii="Verdana" w:hAnsi="Verdana" w:cs="Times New Roman"/>
          <w:sz w:val="20"/>
          <w:szCs w:val="20"/>
          <w:lang w:val="lt-LT"/>
        </w:rPr>
        <w:t>Paslaugų teikimas pradedamas ne vėliau kaip per 10 darbo dienų nuo sutarties įsigaliojimo dienos, šalims suderinus paslaugų teikimo grafiką. Paslaugos visa apimtimi turi būti suteiktos ne vėliau kaip iki 2026 m. gruodžio 1 d. (imtinai).</w:t>
      </w:r>
    </w:p>
    <w:p w14:paraId="15460431" w14:textId="163CA3DF" w:rsidR="00F2572F" w:rsidRPr="008A2CA0" w:rsidRDefault="009F5CFE" w:rsidP="00866499">
      <w:pPr>
        <w:pStyle w:val="Sraopastraipa"/>
        <w:numPr>
          <w:ilvl w:val="0"/>
          <w:numId w:val="28"/>
        </w:numPr>
        <w:spacing w:after="120"/>
        <w:jc w:val="both"/>
        <w:rPr>
          <w:rFonts w:ascii="Verdana" w:hAnsi="Verdana" w:cs="Times New Roman"/>
          <w:sz w:val="20"/>
          <w:szCs w:val="20"/>
          <w:lang w:val="lt-LT"/>
        </w:rPr>
      </w:pPr>
      <w:r w:rsidRPr="008A2CA0">
        <w:rPr>
          <w:rFonts w:ascii="Verdana" w:hAnsi="Verdana" w:cs="Times New Roman"/>
          <w:b/>
          <w:bCs/>
          <w:sz w:val="20"/>
          <w:szCs w:val="20"/>
          <w:lang w:val="lt-LT"/>
        </w:rPr>
        <w:t xml:space="preserve">Programos </w:t>
      </w:r>
      <w:r w:rsidR="00866499">
        <w:rPr>
          <w:rFonts w:ascii="Verdana" w:hAnsi="Verdana" w:cs="Times New Roman"/>
          <w:b/>
          <w:bCs/>
          <w:sz w:val="20"/>
          <w:szCs w:val="20"/>
          <w:lang w:val="lt-LT"/>
        </w:rPr>
        <w:t xml:space="preserve">preliminarus </w:t>
      </w:r>
      <w:r w:rsidRPr="008A2CA0">
        <w:rPr>
          <w:rFonts w:ascii="Verdana" w:hAnsi="Verdana" w:cs="Times New Roman"/>
          <w:b/>
          <w:bCs/>
          <w:sz w:val="20"/>
          <w:szCs w:val="20"/>
          <w:lang w:val="lt-LT"/>
        </w:rPr>
        <w:t>grafikas</w:t>
      </w:r>
      <w:r w:rsidR="00866499">
        <w:rPr>
          <w:rFonts w:ascii="Verdana" w:hAnsi="Verdana" w:cs="Times New Roman"/>
          <w:b/>
          <w:bCs/>
          <w:sz w:val="20"/>
          <w:szCs w:val="20"/>
          <w:lang w:val="lt-LT"/>
        </w:rPr>
        <w:t xml:space="preserve"> </w:t>
      </w:r>
      <w:r w:rsidR="00866499" w:rsidRPr="00866499">
        <w:rPr>
          <w:rFonts w:ascii="Verdana" w:hAnsi="Verdana" w:cs="Times New Roman"/>
          <w:sz w:val="20"/>
          <w:szCs w:val="20"/>
          <w:lang w:val="lt-LT"/>
        </w:rPr>
        <w:t xml:space="preserve">(pasirašius sutartį </w:t>
      </w:r>
      <w:r w:rsidR="002334F4">
        <w:rPr>
          <w:rFonts w:ascii="Verdana" w:hAnsi="Verdana" w:cs="Times New Roman"/>
          <w:sz w:val="20"/>
          <w:szCs w:val="20"/>
          <w:lang w:val="lt-LT"/>
        </w:rPr>
        <w:t xml:space="preserve">paslaugų teikimo </w:t>
      </w:r>
      <w:r w:rsidR="00866499" w:rsidRPr="00866499">
        <w:rPr>
          <w:rFonts w:ascii="Verdana" w:hAnsi="Verdana" w:cs="Times New Roman"/>
          <w:sz w:val="20"/>
          <w:szCs w:val="20"/>
          <w:lang w:val="lt-LT"/>
        </w:rPr>
        <w:t xml:space="preserve">grafikas per 10 darbo dienų </w:t>
      </w:r>
      <w:r w:rsidR="00866499">
        <w:rPr>
          <w:rFonts w:ascii="Verdana" w:hAnsi="Verdana" w:cs="Times New Roman"/>
          <w:sz w:val="20"/>
          <w:szCs w:val="20"/>
          <w:lang w:val="lt-LT"/>
        </w:rPr>
        <w:t xml:space="preserve">turi būti </w:t>
      </w:r>
      <w:r w:rsidR="00866499" w:rsidRPr="00866499">
        <w:rPr>
          <w:rFonts w:ascii="Verdana" w:hAnsi="Verdana" w:cs="Times New Roman"/>
          <w:sz w:val="20"/>
          <w:szCs w:val="20"/>
          <w:lang w:val="lt-LT"/>
        </w:rPr>
        <w:t xml:space="preserve"> suderintas)</w:t>
      </w:r>
      <w:r w:rsidRPr="00866499">
        <w:rPr>
          <w:rFonts w:ascii="Verdana" w:hAnsi="Verdana" w:cs="Times New Roman"/>
          <w:sz w:val="20"/>
          <w:szCs w:val="20"/>
          <w:lang w:val="lt-LT"/>
        </w:rPr>
        <w:t>:</w:t>
      </w:r>
    </w:p>
    <w:p w14:paraId="40F81778" w14:textId="7C9EF999" w:rsidR="00492543" w:rsidRPr="00693B4E" w:rsidRDefault="00492543" w:rsidP="00693B4E">
      <w:pPr>
        <w:numPr>
          <w:ilvl w:val="0"/>
          <w:numId w:val="26"/>
        </w:numPr>
        <w:spacing w:after="120"/>
        <w:jc w:val="both"/>
        <w:rPr>
          <w:rFonts w:ascii="Verdana" w:hAnsi="Verdana" w:cs="Times New Roman"/>
          <w:sz w:val="20"/>
          <w:szCs w:val="20"/>
          <w:lang w:val="lt-LT"/>
        </w:rPr>
      </w:pPr>
      <w:r w:rsidRPr="00693B4E">
        <w:rPr>
          <w:rFonts w:ascii="Verdana" w:hAnsi="Verdana" w:cs="Times New Roman"/>
          <w:b/>
          <w:bCs/>
          <w:sz w:val="20"/>
          <w:szCs w:val="20"/>
          <w:lang w:val="lt-LT"/>
        </w:rPr>
        <w:t>2026 m. 36–37 savaitės</w:t>
      </w:r>
      <w:r w:rsidRPr="00693B4E">
        <w:rPr>
          <w:rFonts w:ascii="Verdana" w:hAnsi="Verdana" w:cs="Times New Roman"/>
          <w:sz w:val="20"/>
          <w:szCs w:val="20"/>
          <w:lang w:val="lt-LT"/>
        </w:rPr>
        <w:t xml:space="preserve"> – Procesų auditas įmonėse (ne mažiau kaip</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7 val. Kontaktiniu būdu</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įmonėje);</w:t>
      </w:r>
    </w:p>
    <w:p w14:paraId="08A922F3" w14:textId="565E3AB6" w:rsidR="00492543" w:rsidRPr="00693B4E" w:rsidRDefault="00492543" w:rsidP="00693B4E">
      <w:pPr>
        <w:numPr>
          <w:ilvl w:val="0"/>
          <w:numId w:val="26"/>
        </w:numPr>
        <w:spacing w:after="120"/>
        <w:jc w:val="both"/>
        <w:rPr>
          <w:rFonts w:ascii="Verdana" w:hAnsi="Verdana" w:cs="Times New Roman"/>
          <w:sz w:val="20"/>
          <w:szCs w:val="20"/>
          <w:lang w:val="lt-LT"/>
        </w:rPr>
      </w:pPr>
      <w:r w:rsidRPr="23850AC7">
        <w:rPr>
          <w:rFonts w:ascii="Verdana" w:hAnsi="Verdana" w:cs="Times New Roman"/>
          <w:b/>
          <w:bCs/>
          <w:sz w:val="20"/>
          <w:szCs w:val="20"/>
          <w:lang w:val="lt-LT"/>
        </w:rPr>
        <w:t>2026 m. 37–38 savaitės</w:t>
      </w:r>
      <w:r w:rsidRPr="23850AC7">
        <w:rPr>
          <w:rFonts w:ascii="Verdana" w:hAnsi="Verdana" w:cs="Times New Roman"/>
          <w:sz w:val="20"/>
          <w:szCs w:val="20"/>
          <w:lang w:val="lt-LT"/>
        </w:rPr>
        <w:t xml:space="preserve"> – Praktinės dirbtuvės (ne mažiau kaip 2 darbo dienos po 7 val.) su įmonės įgyvendinimo komanda: </w:t>
      </w:r>
      <w:r w:rsidR="1CF7F0E4" w:rsidRPr="23850AC7">
        <w:rPr>
          <w:rFonts w:ascii="Verdana" w:hAnsi="Verdana" w:cs="Times New Roman"/>
          <w:sz w:val="20"/>
          <w:szCs w:val="20"/>
          <w:lang w:val="lt-LT"/>
        </w:rPr>
        <w:t xml:space="preserve">LEAN ar lygiaverčio </w:t>
      </w:r>
      <w:r w:rsidRPr="23850AC7">
        <w:rPr>
          <w:rFonts w:ascii="Verdana" w:hAnsi="Verdana" w:cs="Times New Roman"/>
          <w:sz w:val="20"/>
          <w:szCs w:val="20"/>
          <w:lang w:val="lt-LT"/>
        </w:rPr>
        <w:t>sprendimo sukūrimas,</w:t>
      </w:r>
      <w:r w:rsidR="00251333" w:rsidRPr="23850AC7">
        <w:rPr>
          <w:rFonts w:ascii="Verdana" w:hAnsi="Verdana" w:cs="Times New Roman"/>
          <w:sz w:val="20"/>
          <w:szCs w:val="20"/>
          <w:lang w:val="lt-LT"/>
        </w:rPr>
        <w:t xml:space="preserve"> </w:t>
      </w:r>
      <w:r w:rsidRPr="23850AC7">
        <w:rPr>
          <w:rFonts w:ascii="Verdana" w:hAnsi="Verdana" w:cs="Times New Roman"/>
          <w:sz w:val="20"/>
          <w:szCs w:val="20"/>
          <w:lang w:val="lt-LT"/>
        </w:rPr>
        <w:t>sprendimo integravimo planavimas ir pasirengimas įgyvendinimui; sprendimo diegimas į įmonės veiklos procesus;</w:t>
      </w:r>
    </w:p>
    <w:p w14:paraId="5BAE7B46" w14:textId="6CC58A50" w:rsidR="00492543" w:rsidRPr="00693B4E" w:rsidRDefault="00492543" w:rsidP="00693B4E">
      <w:pPr>
        <w:numPr>
          <w:ilvl w:val="0"/>
          <w:numId w:val="26"/>
        </w:numPr>
        <w:spacing w:after="120"/>
        <w:jc w:val="both"/>
        <w:rPr>
          <w:rFonts w:ascii="Verdana" w:hAnsi="Verdana" w:cs="Times New Roman"/>
          <w:sz w:val="20"/>
          <w:szCs w:val="20"/>
          <w:lang w:val="lt-LT"/>
        </w:rPr>
      </w:pPr>
      <w:r w:rsidRPr="23850AC7">
        <w:rPr>
          <w:rFonts w:ascii="Verdana" w:hAnsi="Verdana" w:cs="Times New Roman"/>
          <w:b/>
          <w:bCs/>
          <w:sz w:val="20"/>
          <w:szCs w:val="20"/>
          <w:lang w:val="lt-LT"/>
        </w:rPr>
        <w:lastRenderedPageBreak/>
        <w:t xml:space="preserve">2026 m. 39-41 savaitės </w:t>
      </w:r>
      <w:r w:rsidRPr="23850AC7">
        <w:rPr>
          <w:rFonts w:ascii="Verdana" w:hAnsi="Verdana" w:cs="Times New Roman"/>
          <w:sz w:val="20"/>
          <w:szCs w:val="20"/>
          <w:lang w:val="lt-LT"/>
        </w:rPr>
        <w:t>–</w:t>
      </w:r>
      <w:r w:rsidR="00251333" w:rsidRPr="23850AC7">
        <w:rPr>
          <w:rFonts w:ascii="Verdana" w:hAnsi="Verdana" w:cs="Times New Roman"/>
          <w:sz w:val="20"/>
          <w:szCs w:val="20"/>
          <w:lang w:val="lt-LT"/>
        </w:rPr>
        <w:t xml:space="preserve"> </w:t>
      </w:r>
      <w:r w:rsidR="54B6C139" w:rsidRPr="23850AC7">
        <w:rPr>
          <w:rFonts w:ascii="Verdana" w:hAnsi="Verdana" w:cs="Times New Roman"/>
          <w:sz w:val="20"/>
          <w:szCs w:val="20"/>
          <w:lang w:val="lt-LT"/>
        </w:rPr>
        <w:t xml:space="preserve">LEAN ar lygiaverčio </w:t>
      </w:r>
      <w:r w:rsidRPr="23850AC7">
        <w:rPr>
          <w:rFonts w:ascii="Verdana" w:hAnsi="Verdana" w:cs="Times New Roman"/>
          <w:sz w:val="20"/>
          <w:szCs w:val="20"/>
          <w:lang w:val="lt-LT"/>
        </w:rPr>
        <w:t>sprendimo diegimas įmonėje, įmonei vykdant suplanuotus veiksmus, ekspertui reguliariai prižiūrint progresą ir teikiant kryptingas rekomendacijas ir sprendimo įgyvendinimo priežiūrą (nuotoliniu būdu);</w:t>
      </w:r>
    </w:p>
    <w:p w14:paraId="7D268144" w14:textId="24F6EAA0" w:rsidR="00492543" w:rsidRPr="00693B4E" w:rsidRDefault="00B67A73" w:rsidP="00693B4E">
      <w:pPr>
        <w:numPr>
          <w:ilvl w:val="0"/>
          <w:numId w:val="26"/>
        </w:numPr>
        <w:spacing w:after="120"/>
        <w:jc w:val="both"/>
        <w:rPr>
          <w:rFonts w:ascii="Verdana" w:hAnsi="Verdana" w:cs="Times New Roman"/>
          <w:sz w:val="20"/>
          <w:szCs w:val="20"/>
          <w:lang w:val="lt-LT"/>
        </w:rPr>
      </w:pPr>
      <w:r w:rsidRPr="00693B4E">
        <w:rPr>
          <w:rFonts w:ascii="Verdana" w:hAnsi="Verdana" w:cs="Times New Roman"/>
          <w:b/>
          <w:bCs/>
          <w:sz w:val="20"/>
          <w:szCs w:val="20"/>
          <w:lang w:val="lt-LT"/>
        </w:rPr>
        <w:t>2026 m</w:t>
      </w:r>
      <w:r w:rsidRPr="00693B4E">
        <w:rPr>
          <w:rFonts w:ascii="Verdana" w:hAnsi="Verdana" w:cs="Times New Roman"/>
          <w:sz w:val="20"/>
          <w:szCs w:val="20"/>
          <w:lang w:val="lt-LT"/>
        </w:rPr>
        <w:t>. 41-42 savaitės –</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Tarpinis</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progreso</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vertinimas</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ir</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korekcijos</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(ne</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mažiau</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kaip</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7 val.</w:t>
      </w:r>
      <w:r w:rsidR="00E52577" w:rsidRPr="00693B4E">
        <w:rPr>
          <w:rFonts w:ascii="Verdana" w:hAnsi="Verdana" w:cs="Times New Roman"/>
          <w:sz w:val="20"/>
          <w:szCs w:val="20"/>
          <w:lang w:val="lt-LT"/>
        </w:rPr>
        <w:t xml:space="preserve"> </w:t>
      </w:r>
      <w:r w:rsidR="00492543" w:rsidRPr="00693B4E">
        <w:rPr>
          <w:rFonts w:ascii="Verdana" w:hAnsi="Verdana" w:cs="Times New Roman"/>
          <w:sz w:val="20"/>
          <w:szCs w:val="20"/>
          <w:lang w:val="lt-LT"/>
        </w:rPr>
        <w:t>kontaktiniu</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būdu</w:t>
      </w:r>
      <w:r w:rsidR="00251333">
        <w:rPr>
          <w:rFonts w:ascii="Verdana" w:hAnsi="Verdana" w:cs="Times New Roman"/>
          <w:sz w:val="20"/>
          <w:szCs w:val="20"/>
          <w:lang w:val="lt-LT"/>
        </w:rPr>
        <w:t xml:space="preserve"> </w:t>
      </w:r>
      <w:r w:rsidR="00492543" w:rsidRPr="00693B4E">
        <w:rPr>
          <w:rFonts w:ascii="Verdana" w:hAnsi="Verdana" w:cs="Times New Roman"/>
          <w:sz w:val="20"/>
          <w:szCs w:val="20"/>
          <w:lang w:val="lt-LT"/>
        </w:rPr>
        <w:t>įmonėje);</w:t>
      </w:r>
    </w:p>
    <w:p w14:paraId="493A13E6" w14:textId="6BBE84F7" w:rsidR="00492543" w:rsidRPr="00693B4E" w:rsidRDefault="00492543" w:rsidP="00693B4E">
      <w:pPr>
        <w:numPr>
          <w:ilvl w:val="0"/>
          <w:numId w:val="26"/>
        </w:numPr>
        <w:spacing w:after="120"/>
        <w:jc w:val="both"/>
        <w:rPr>
          <w:rFonts w:ascii="Verdana" w:hAnsi="Verdana" w:cs="Times New Roman"/>
          <w:sz w:val="20"/>
          <w:szCs w:val="20"/>
          <w:lang w:val="lt-LT"/>
        </w:rPr>
      </w:pPr>
      <w:r w:rsidRPr="00693B4E">
        <w:rPr>
          <w:rFonts w:ascii="Verdana" w:hAnsi="Verdana" w:cs="Times New Roman"/>
          <w:b/>
          <w:bCs/>
          <w:sz w:val="20"/>
          <w:szCs w:val="20"/>
          <w:lang w:val="lt-LT"/>
        </w:rPr>
        <w:t xml:space="preserve">2026 m. </w:t>
      </w:r>
      <w:r w:rsidRPr="3271405B">
        <w:rPr>
          <w:rFonts w:ascii="Verdana" w:hAnsi="Verdana" w:cs="Times New Roman"/>
          <w:b/>
          <w:bCs/>
          <w:sz w:val="20"/>
          <w:szCs w:val="20"/>
          <w:lang w:val="lt-LT"/>
        </w:rPr>
        <w:t>43</w:t>
      </w:r>
      <w:r w:rsidR="7373E88F" w:rsidRPr="3271405B">
        <w:rPr>
          <w:rFonts w:ascii="Verdana" w:hAnsi="Verdana" w:cs="Times New Roman"/>
          <w:b/>
          <w:bCs/>
          <w:sz w:val="20"/>
          <w:szCs w:val="20"/>
          <w:lang w:val="lt-LT"/>
        </w:rPr>
        <w:t>-</w:t>
      </w:r>
      <w:r w:rsidRPr="3271405B">
        <w:rPr>
          <w:rFonts w:ascii="Verdana" w:hAnsi="Verdana" w:cs="Times New Roman"/>
          <w:b/>
          <w:bCs/>
          <w:sz w:val="20"/>
          <w:szCs w:val="20"/>
          <w:lang w:val="lt-LT"/>
        </w:rPr>
        <w:t>44</w:t>
      </w:r>
      <w:r w:rsidRPr="00693B4E">
        <w:rPr>
          <w:rFonts w:ascii="Verdana" w:hAnsi="Verdana" w:cs="Times New Roman"/>
          <w:b/>
          <w:bCs/>
          <w:sz w:val="20"/>
          <w:szCs w:val="20"/>
          <w:lang w:val="lt-LT"/>
        </w:rPr>
        <w:t xml:space="preserve"> savaitės </w:t>
      </w:r>
      <w:r w:rsidRPr="00693B4E">
        <w:rPr>
          <w:rFonts w:ascii="Verdana" w:hAnsi="Verdana" w:cs="Times New Roman"/>
          <w:sz w:val="20"/>
          <w:szCs w:val="20"/>
          <w:lang w:val="lt-LT"/>
        </w:rPr>
        <w:t>– įmonės pokyčio įgyvendinimo laikotarpis įmonei vykdant suplanuotus veiksmus, ekspertui reguliariai prižiūrint progresą ir teikiant kryptingas rekomendacijas ir sprendimo įgyvendinimo priežiūrą (nuotoliniu būdu);</w:t>
      </w:r>
    </w:p>
    <w:p w14:paraId="541A44AE" w14:textId="7ABE62E9" w:rsidR="00492543" w:rsidRPr="00693B4E" w:rsidRDefault="00492543" w:rsidP="00693B4E">
      <w:pPr>
        <w:numPr>
          <w:ilvl w:val="0"/>
          <w:numId w:val="26"/>
        </w:numPr>
        <w:spacing w:after="120"/>
        <w:jc w:val="both"/>
        <w:rPr>
          <w:rFonts w:ascii="Verdana" w:hAnsi="Verdana" w:cs="Times New Roman"/>
          <w:sz w:val="20"/>
          <w:szCs w:val="20"/>
          <w:lang w:val="lt-LT"/>
        </w:rPr>
      </w:pPr>
      <w:r w:rsidRPr="00693B4E">
        <w:rPr>
          <w:rFonts w:ascii="Verdana" w:hAnsi="Verdana" w:cs="Times New Roman"/>
          <w:b/>
          <w:bCs/>
          <w:sz w:val="20"/>
          <w:szCs w:val="20"/>
          <w:lang w:val="lt-LT"/>
        </w:rPr>
        <w:t xml:space="preserve">2026 m. </w:t>
      </w:r>
      <w:r w:rsidRPr="70EE1984">
        <w:rPr>
          <w:rFonts w:ascii="Verdana" w:hAnsi="Verdana" w:cs="Times New Roman"/>
          <w:b/>
          <w:bCs/>
          <w:sz w:val="20"/>
          <w:szCs w:val="20"/>
          <w:lang w:val="lt-LT"/>
        </w:rPr>
        <w:t>45</w:t>
      </w:r>
      <w:r w:rsidR="1FABE12B" w:rsidRPr="70EE1984">
        <w:rPr>
          <w:rFonts w:ascii="Verdana" w:hAnsi="Verdana" w:cs="Times New Roman"/>
          <w:b/>
          <w:bCs/>
          <w:sz w:val="20"/>
          <w:szCs w:val="20"/>
          <w:lang w:val="lt-LT"/>
        </w:rPr>
        <w:t>-</w:t>
      </w:r>
      <w:r w:rsidRPr="70EE1984">
        <w:rPr>
          <w:rFonts w:ascii="Verdana" w:hAnsi="Verdana" w:cs="Times New Roman"/>
          <w:b/>
          <w:bCs/>
          <w:sz w:val="20"/>
          <w:szCs w:val="20"/>
          <w:lang w:val="lt-LT"/>
        </w:rPr>
        <w:t>46</w:t>
      </w:r>
      <w:r w:rsidRPr="00693B4E">
        <w:rPr>
          <w:rFonts w:ascii="Verdana" w:hAnsi="Verdana" w:cs="Times New Roman"/>
          <w:b/>
          <w:bCs/>
          <w:sz w:val="20"/>
          <w:szCs w:val="20"/>
          <w:lang w:val="lt-LT"/>
        </w:rPr>
        <w:t xml:space="preserve"> savaitės</w:t>
      </w:r>
      <w:r w:rsidRPr="00693B4E">
        <w:rPr>
          <w:rFonts w:ascii="Verdana" w:hAnsi="Verdana" w:cs="Times New Roman"/>
          <w:sz w:val="20"/>
          <w:szCs w:val="20"/>
          <w:lang w:val="lt-LT"/>
        </w:rPr>
        <w:t xml:space="preserve"> –</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Galutinės</w:t>
      </w:r>
      <w:r w:rsidR="001D4B4E" w:rsidRPr="00693B4E">
        <w:rPr>
          <w:rFonts w:ascii="Verdana" w:hAnsi="Verdana" w:cs="Times New Roman"/>
          <w:sz w:val="20"/>
          <w:szCs w:val="20"/>
          <w:lang w:val="lt-LT"/>
        </w:rPr>
        <w:t xml:space="preserve"> procesų įmonėse</w:t>
      </w:r>
      <w:r w:rsidRPr="00693B4E">
        <w:rPr>
          <w:rFonts w:ascii="Verdana" w:hAnsi="Verdana" w:cs="Times New Roman"/>
          <w:sz w:val="20"/>
          <w:szCs w:val="20"/>
          <w:lang w:val="lt-LT"/>
        </w:rPr>
        <w:t xml:space="preserve"> korekcijos ir rezultatų įvertinimas (ne mažiau kaip</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7 val. kontaktiniu būdu įmonėje);</w:t>
      </w:r>
    </w:p>
    <w:p w14:paraId="6B843B3E" w14:textId="0374B30A" w:rsidR="00492543" w:rsidRPr="00693B4E" w:rsidRDefault="00492543" w:rsidP="00693B4E">
      <w:pPr>
        <w:numPr>
          <w:ilvl w:val="0"/>
          <w:numId w:val="26"/>
        </w:numPr>
        <w:spacing w:after="120"/>
        <w:jc w:val="both"/>
        <w:rPr>
          <w:rFonts w:ascii="Verdana" w:hAnsi="Verdana" w:cs="Times New Roman"/>
          <w:sz w:val="20"/>
          <w:szCs w:val="20"/>
          <w:lang w:val="lt-LT"/>
        </w:rPr>
      </w:pPr>
      <w:r w:rsidRPr="00693B4E">
        <w:rPr>
          <w:rFonts w:ascii="Verdana" w:hAnsi="Verdana" w:cs="Times New Roman"/>
          <w:b/>
          <w:bCs/>
          <w:sz w:val="20"/>
          <w:szCs w:val="20"/>
          <w:lang w:val="lt-LT"/>
        </w:rPr>
        <w:t>2026 m. 46</w:t>
      </w:r>
      <w:r w:rsidR="00251333">
        <w:rPr>
          <w:rFonts w:ascii="Verdana" w:hAnsi="Verdana" w:cs="Times New Roman"/>
          <w:b/>
          <w:bCs/>
          <w:sz w:val="20"/>
          <w:szCs w:val="20"/>
          <w:lang w:val="lt-LT"/>
        </w:rPr>
        <w:t xml:space="preserve"> </w:t>
      </w:r>
      <w:r w:rsidRPr="00693B4E">
        <w:rPr>
          <w:rFonts w:ascii="Verdana" w:hAnsi="Verdana" w:cs="Times New Roman"/>
          <w:b/>
          <w:bCs/>
          <w:sz w:val="20"/>
          <w:szCs w:val="20"/>
          <w:lang w:val="lt-LT"/>
        </w:rPr>
        <w:t>savaitė</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Rezultatų</w:t>
      </w:r>
      <w:r w:rsidR="00251333">
        <w:rPr>
          <w:rFonts w:ascii="Verdana" w:hAnsi="Verdana" w:cs="Times New Roman"/>
          <w:sz w:val="20"/>
          <w:szCs w:val="20"/>
          <w:lang w:val="lt-LT"/>
        </w:rPr>
        <w:t xml:space="preserve"> </w:t>
      </w:r>
      <w:r w:rsidRPr="00693B4E">
        <w:rPr>
          <w:rFonts w:ascii="Verdana" w:hAnsi="Verdana" w:cs="Times New Roman"/>
          <w:sz w:val="20"/>
          <w:szCs w:val="20"/>
          <w:lang w:val="lt-LT"/>
        </w:rPr>
        <w:t>pristatymas</w:t>
      </w:r>
      <w:r w:rsidR="001D4B4E" w:rsidRPr="00693B4E">
        <w:rPr>
          <w:rFonts w:ascii="Verdana" w:hAnsi="Verdana" w:cs="Times New Roman"/>
          <w:sz w:val="20"/>
          <w:szCs w:val="20"/>
          <w:lang w:val="lt-LT"/>
        </w:rPr>
        <w:t xml:space="preserve"> </w:t>
      </w:r>
      <w:r w:rsidR="00693B4E" w:rsidRPr="00693B4E">
        <w:rPr>
          <w:rFonts w:ascii="Verdana" w:hAnsi="Verdana" w:cs="Times New Roman"/>
          <w:sz w:val="20"/>
          <w:szCs w:val="20"/>
          <w:lang w:val="lt-LT"/>
        </w:rPr>
        <w:t>Perkančiajai</w:t>
      </w:r>
      <w:r w:rsidR="001D4B4E" w:rsidRPr="00693B4E">
        <w:rPr>
          <w:rFonts w:ascii="Verdana" w:hAnsi="Verdana" w:cs="Times New Roman"/>
          <w:sz w:val="20"/>
          <w:szCs w:val="20"/>
          <w:lang w:val="lt-LT"/>
        </w:rPr>
        <w:t xml:space="preserve"> organizacijai. </w:t>
      </w:r>
    </w:p>
    <w:p w14:paraId="7723556B" w14:textId="77777777" w:rsidR="00492543" w:rsidRPr="008A2CA0" w:rsidRDefault="00492543" w:rsidP="00492543">
      <w:pPr>
        <w:spacing w:after="120"/>
        <w:rPr>
          <w:rFonts w:ascii="Verdana" w:hAnsi="Verdana" w:cs="Times New Roman"/>
          <w:sz w:val="20"/>
          <w:szCs w:val="20"/>
          <w:lang w:val="lt-LT"/>
        </w:rPr>
      </w:pPr>
    </w:p>
    <w:p w14:paraId="2A75B741" w14:textId="2EBEA9DB" w:rsidR="005E16FA" w:rsidRPr="00997817" w:rsidRDefault="00405BD3" w:rsidP="005E16FA">
      <w:pPr>
        <w:pStyle w:val="Antrat1"/>
        <w:jc w:val="center"/>
        <w:rPr>
          <w:rFonts w:ascii="Verdana" w:hAnsi="Verdana" w:cs="Times New Roman"/>
          <w:b/>
          <w:bCs/>
          <w:color w:val="auto"/>
          <w:sz w:val="20"/>
          <w:szCs w:val="20"/>
        </w:rPr>
      </w:pPr>
      <w:r w:rsidRPr="00997817">
        <w:rPr>
          <w:rFonts w:ascii="Verdana" w:hAnsi="Verdana" w:cs="Times New Roman"/>
          <w:b/>
          <w:bCs/>
          <w:color w:val="auto"/>
          <w:sz w:val="20"/>
          <w:szCs w:val="20"/>
        </w:rPr>
        <w:t>IV SKYRIUS</w:t>
      </w:r>
      <w:r w:rsidRPr="00997817">
        <w:rPr>
          <w:rFonts w:ascii="Verdana" w:hAnsi="Verdana" w:cs="Times New Roman"/>
          <w:b/>
          <w:bCs/>
          <w:color w:val="auto"/>
          <w:sz w:val="20"/>
          <w:szCs w:val="20"/>
        </w:rPr>
        <w:br/>
      </w:r>
      <w:r w:rsidR="00F2572F" w:rsidRPr="00997817">
        <w:rPr>
          <w:rFonts w:ascii="Verdana" w:hAnsi="Verdana" w:cs="Times New Roman"/>
          <w:b/>
          <w:bCs/>
          <w:color w:val="auto"/>
          <w:sz w:val="20"/>
          <w:szCs w:val="20"/>
        </w:rPr>
        <w:t xml:space="preserve">PROGRAMOS </w:t>
      </w:r>
      <w:r w:rsidR="005E16FA" w:rsidRPr="00997817">
        <w:rPr>
          <w:rFonts w:ascii="Verdana" w:hAnsi="Verdana" w:cs="Times New Roman"/>
          <w:b/>
          <w:bCs/>
          <w:color w:val="auto"/>
          <w:sz w:val="20"/>
          <w:szCs w:val="20"/>
        </w:rPr>
        <w:t>REZULTATAI IR KPI</w:t>
      </w:r>
    </w:p>
    <w:p w14:paraId="67B09808" w14:textId="77777777" w:rsidR="00AC2C44" w:rsidRPr="00693B4E" w:rsidRDefault="00555E9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Kiekvienai Programoje dalyvaujančiai įmonei turi būti užtikrinamas ne mažesnės kaip 5 darbo dienų trukmės kontaktinis darbas su ekspertu įmonėje, skiriant ne mažiau kaip 7 darbo valandas per vieną darbo dieną, per visą Programos įgyvendinimo laikotarpį.</w:t>
      </w:r>
    </w:p>
    <w:p w14:paraId="391EE1D0" w14:textId="77777777" w:rsidR="00AC2C44" w:rsidRPr="00693B4E" w:rsidRDefault="003113A7"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Kiekvienai Programoje dalyvaujančiai įmonei turi būti užtikrin</w:t>
      </w:r>
      <w:r w:rsidR="00E23D36" w:rsidRPr="00693B4E">
        <w:rPr>
          <w:rFonts w:ascii="Verdana" w:hAnsi="Verdana"/>
          <w:sz w:val="20"/>
          <w:szCs w:val="20"/>
          <w:lang w:val="lt-LT"/>
        </w:rPr>
        <w:t>tos</w:t>
      </w:r>
      <w:r w:rsidRPr="00693B4E">
        <w:rPr>
          <w:rFonts w:ascii="Verdana" w:hAnsi="Verdana"/>
          <w:sz w:val="20"/>
          <w:szCs w:val="20"/>
          <w:lang w:val="lt-LT"/>
        </w:rPr>
        <w:t xml:space="preserve"> ne mažiau kaip </w:t>
      </w:r>
      <w:r w:rsidR="00E23D36" w:rsidRPr="00693B4E">
        <w:rPr>
          <w:rFonts w:ascii="Verdana" w:hAnsi="Verdana"/>
          <w:sz w:val="20"/>
          <w:szCs w:val="20"/>
          <w:lang w:val="lt-LT"/>
        </w:rPr>
        <w:t xml:space="preserve">2 </w:t>
      </w:r>
      <w:r w:rsidR="004B3DD2" w:rsidRPr="00693B4E">
        <w:rPr>
          <w:rFonts w:ascii="Verdana" w:hAnsi="Verdana"/>
          <w:sz w:val="20"/>
          <w:szCs w:val="20"/>
          <w:lang w:val="lt-LT"/>
        </w:rPr>
        <w:t xml:space="preserve">struktūruotos nuotolinės progreso peržiūros konsultacijos. </w:t>
      </w:r>
    </w:p>
    <w:p w14:paraId="78DDC806" w14:textId="19799F09" w:rsidR="00AC2C44" w:rsidRPr="00693B4E" w:rsidRDefault="00ED7F2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Kiekvienai įmonei Programos metu turi būti nustatomi individualūs pokyčio rodikliai, atsižvelgiant į identifikuotą problemą, veiklos procesą ir planuojamą sprendimą</w:t>
      </w:r>
      <w:r w:rsidR="2E3B958D" w:rsidRPr="00693B4E">
        <w:rPr>
          <w:rFonts w:ascii="Verdana" w:hAnsi="Verdana"/>
          <w:sz w:val="20"/>
          <w:szCs w:val="20"/>
          <w:lang w:val="lt-LT"/>
        </w:rPr>
        <w:t xml:space="preserve">, kurie pateikiami Perkančiajai organizacijai </w:t>
      </w:r>
      <w:r w:rsidR="2E3B958D" w:rsidRPr="03301E8F">
        <w:rPr>
          <w:rFonts w:ascii="Verdana" w:hAnsi="Verdana"/>
          <w:sz w:val="20"/>
          <w:szCs w:val="20"/>
          <w:lang w:val="lt-LT"/>
        </w:rPr>
        <w:t>iškart</w:t>
      </w:r>
      <w:r w:rsidR="2E3B958D" w:rsidRPr="00693B4E">
        <w:rPr>
          <w:rFonts w:ascii="Verdana" w:hAnsi="Verdana"/>
          <w:sz w:val="20"/>
          <w:szCs w:val="20"/>
          <w:lang w:val="lt-LT"/>
        </w:rPr>
        <w:t xml:space="preserve"> po problemos identifikavimo.</w:t>
      </w:r>
    </w:p>
    <w:p w14:paraId="76973DEB" w14:textId="77777777" w:rsidR="00AC2C44" w:rsidRPr="00693B4E" w:rsidRDefault="00ED7F2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Pasirinktas rodiklis turi būti tiesiogiai susijęs su identifikuota problema ir konkrečiu veiklos procesu.</w:t>
      </w:r>
    </w:p>
    <w:p w14:paraId="4B55A4C4" w14:textId="0E1BDAF6" w:rsidR="00AC2C44" w:rsidRPr="00693B4E" w:rsidRDefault="001A1A1A" w:rsidP="00693B4E">
      <w:pPr>
        <w:pStyle w:val="Sraopastraipa"/>
        <w:numPr>
          <w:ilvl w:val="0"/>
          <w:numId w:val="28"/>
        </w:numPr>
        <w:jc w:val="both"/>
        <w:rPr>
          <w:rFonts w:ascii="Verdana" w:hAnsi="Verdana"/>
          <w:sz w:val="20"/>
          <w:szCs w:val="20"/>
          <w:lang w:val="lt-LT"/>
        </w:rPr>
      </w:pPr>
      <w:r w:rsidRPr="23850AC7">
        <w:rPr>
          <w:rFonts w:ascii="Verdana" w:hAnsi="Verdana"/>
          <w:sz w:val="20"/>
          <w:szCs w:val="20"/>
          <w:lang w:val="lt-LT"/>
        </w:rPr>
        <w:t xml:space="preserve">Ne mažiau kaip </w:t>
      </w:r>
      <w:r w:rsidR="00783CA3" w:rsidRPr="23850AC7">
        <w:rPr>
          <w:rFonts w:ascii="Verdana" w:hAnsi="Verdana"/>
          <w:b/>
          <w:bCs/>
          <w:sz w:val="20"/>
          <w:szCs w:val="20"/>
          <w:lang w:val="lt-LT"/>
        </w:rPr>
        <w:t>10</w:t>
      </w:r>
      <w:r w:rsidRPr="23850AC7">
        <w:rPr>
          <w:rFonts w:ascii="Verdana" w:hAnsi="Verdana"/>
          <w:b/>
          <w:bCs/>
          <w:sz w:val="20"/>
          <w:szCs w:val="20"/>
          <w:lang w:val="lt-LT"/>
        </w:rPr>
        <w:t>0 % Programoje dalyvaujančių įmonių</w:t>
      </w:r>
      <w:r w:rsidRPr="23850AC7">
        <w:rPr>
          <w:rFonts w:ascii="Verdana" w:hAnsi="Verdana"/>
          <w:sz w:val="20"/>
          <w:szCs w:val="20"/>
          <w:lang w:val="lt-LT"/>
        </w:rPr>
        <w:t xml:space="preserve"> turi įgyvendinti bent 1 konkretų </w:t>
      </w:r>
      <w:r w:rsidR="612A0095" w:rsidRPr="23850AC7">
        <w:rPr>
          <w:rFonts w:ascii="Verdana" w:hAnsi="Verdana"/>
          <w:sz w:val="20"/>
          <w:szCs w:val="20"/>
          <w:lang w:val="lt-LT"/>
        </w:rPr>
        <w:t xml:space="preserve">LEAN ar lygiavertį </w:t>
      </w:r>
      <w:r w:rsidRPr="23850AC7">
        <w:rPr>
          <w:rFonts w:ascii="Verdana" w:hAnsi="Verdana"/>
          <w:sz w:val="20"/>
          <w:szCs w:val="20"/>
          <w:lang w:val="lt-LT"/>
        </w:rPr>
        <w:t>veiklos efektyvinimo pokytį.</w:t>
      </w:r>
    </w:p>
    <w:p w14:paraId="48C2C99B" w14:textId="5E6889F7" w:rsidR="00AC2C44" w:rsidRPr="00693B4E" w:rsidRDefault="001A1A1A"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Ne mažiau kaip</w:t>
      </w:r>
      <w:r w:rsidR="00F54F85" w:rsidRPr="00693B4E">
        <w:rPr>
          <w:rFonts w:ascii="Verdana" w:hAnsi="Verdana"/>
          <w:b/>
          <w:bCs/>
          <w:sz w:val="20"/>
          <w:szCs w:val="20"/>
          <w:lang w:val="lt-LT"/>
        </w:rPr>
        <w:t xml:space="preserve"> 10</w:t>
      </w:r>
      <w:r w:rsidRPr="00693B4E">
        <w:rPr>
          <w:rFonts w:ascii="Verdana" w:hAnsi="Verdana"/>
          <w:b/>
          <w:bCs/>
          <w:sz w:val="20"/>
          <w:szCs w:val="20"/>
          <w:lang w:val="lt-LT"/>
        </w:rPr>
        <w:t>0 % Programoje dalyvaujančių įmonių</w:t>
      </w:r>
      <w:r w:rsidRPr="00693B4E">
        <w:rPr>
          <w:rFonts w:ascii="Verdana" w:hAnsi="Verdana"/>
          <w:sz w:val="20"/>
          <w:szCs w:val="20"/>
          <w:lang w:val="lt-LT"/>
        </w:rPr>
        <w:t xml:space="preserve"> turi pasiekti pamatuojamą bent vieno veiklos rodiklio pagerėjimą (pvz., proceso trukmės, kaštų, produktyvumo ar darbo našumo).</w:t>
      </w:r>
    </w:p>
    <w:p w14:paraId="4D022411" w14:textId="77777777" w:rsidR="00AC2C44" w:rsidRPr="00693B4E" w:rsidRDefault="00880E1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 xml:space="preserve">Pokytis laikomas pasiektu, kai fiksuojamas ne mažesnis kaip </w:t>
      </w:r>
      <w:r w:rsidR="00E25FE7" w:rsidRPr="00693B4E">
        <w:rPr>
          <w:rFonts w:ascii="Verdana" w:hAnsi="Verdana"/>
          <w:b/>
          <w:bCs/>
          <w:sz w:val="20"/>
          <w:szCs w:val="20"/>
          <w:lang w:val="lt-LT"/>
        </w:rPr>
        <w:t>10</w:t>
      </w:r>
      <w:r w:rsidRPr="00693B4E">
        <w:rPr>
          <w:rFonts w:ascii="Verdana" w:hAnsi="Verdana"/>
          <w:b/>
          <w:bCs/>
          <w:sz w:val="20"/>
          <w:szCs w:val="20"/>
          <w:lang w:val="lt-LT"/>
        </w:rPr>
        <w:t xml:space="preserve"> % pasirinkto veiklos</w:t>
      </w:r>
      <w:r w:rsidRPr="00693B4E">
        <w:rPr>
          <w:rFonts w:ascii="Verdana" w:hAnsi="Verdana"/>
          <w:sz w:val="20"/>
          <w:szCs w:val="20"/>
          <w:lang w:val="lt-LT"/>
        </w:rPr>
        <w:t xml:space="preserve"> rodiklio pagerėjimas.</w:t>
      </w:r>
    </w:p>
    <w:p w14:paraId="096B48DA" w14:textId="77777777" w:rsidR="00AC2C44" w:rsidRPr="00693B4E" w:rsidRDefault="00880E1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Rodiklio pagerėjimas gali būti išreiškiamas proceso trukmės sumažėjimu, kaštų sumažėjimu, darbuotojų produktyvumo padidėjimu arba per tam tikrą laiką atliekamų užduočių kiekio padidėjimu.</w:t>
      </w:r>
    </w:p>
    <w:p w14:paraId="5349AB4F" w14:textId="77777777" w:rsidR="00AC2C44" w:rsidRPr="00693B4E" w:rsidRDefault="00880E10"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Pokyčio poveikis turi būti pagrįstas palyginamais duomenimis prieš pokyčio įgyvendinimą ir po jo.</w:t>
      </w:r>
      <w:r w:rsidR="007F65F6" w:rsidRPr="00693B4E">
        <w:rPr>
          <w:rFonts w:ascii="Verdana" w:hAnsi="Verdana"/>
          <w:sz w:val="20"/>
          <w:szCs w:val="20"/>
          <w:lang w:val="lt-LT"/>
        </w:rPr>
        <w:t xml:space="preserve"> </w:t>
      </w:r>
    </w:p>
    <w:p w14:paraId="1261AA65" w14:textId="77777777" w:rsidR="00AC2C44" w:rsidRPr="00693B4E" w:rsidRDefault="007F65F6" w:rsidP="00693B4E">
      <w:pPr>
        <w:pStyle w:val="Sraopastraipa"/>
        <w:numPr>
          <w:ilvl w:val="0"/>
          <w:numId w:val="28"/>
        </w:numPr>
        <w:jc w:val="both"/>
        <w:rPr>
          <w:rFonts w:ascii="Verdana" w:hAnsi="Verdana"/>
          <w:sz w:val="20"/>
          <w:szCs w:val="20"/>
          <w:lang w:val="lt-LT"/>
        </w:rPr>
      </w:pPr>
      <w:r w:rsidRPr="00693B4E">
        <w:rPr>
          <w:rFonts w:ascii="Verdana" w:hAnsi="Verdana"/>
          <w:sz w:val="20"/>
          <w:szCs w:val="20"/>
          <w:lang w:val="lt-LT"/>
        </w:rPr>
        <w:t xml:space="preserve">Pokyčio rezultatas turi būti pagrįstas </w:t>
      </w:r>
      <w:r w:rsidR="00A667F9" w:rsidRPr="00693B4E">
        <w:rPr>
          <w:rFonts w:ascii="Verdana" w:hAnsi="Verdana"/>
          <w:sz w:val="20"/>
          <w:szCs w:val="20"/>
          <w:lang w:val="lt-LT"/>
        </w:rPr>
        <w:t>kiekybine</w:t>
      </w:r>
      <w:r w:rsidRPr="00693B4E">
        <w:rPr>
          <w:rFonts w:ascii="Verdana" w:hAnsi="Verdana"/>
          <w:sz w:val="20"/>
          <w:szCs w:val="20"/>
          <w:lang w:val="lt-LT"/>
        </w:rPr>
        <w:t xml:space="preserve"> ir pinigine išraiška (eurais), kai tai taikoma pagal pasirinkto rodiklio pobūdį.</w:t>
      </w:r>
    </w:p>
    <w:p w14:paraId="541290B4" w14:textId="49B1FD9A" w:rsidR="001A1A1A" w:rsidRPr="00693B4E" w:rsidRDefault="001A1A1A" w:rsidP="00693B4E">
      <w:pPr>
        <w:pStyle w:val="Sraopastraipa"/>
        <w:numPr>
          <w:ilvl w:val="0"/>
          <w:numId w:val="28"/>
        </w:numPr>
        <w:jc w:val="both"/>
        <w:rPr>
          <w:rFonts w:ascii="Verdana" w:hAnsi="Verdana"/>
          <w:sz w:val="20"/>
          <w:szCs w:val="20"/>
          <w:lang w:val="lt-LT"/>
        </w:rPr>
      </w:pPr>
      <w:r w:rsidRPr="23850AC7">
        <w:rPr>
          <w:rFonts w:ascii="Verdana" w:hAnsi="Verdana"/>
          <w:sz w:val="20"/>
          <w:szCs w:val="20"/>
          <w:lang w:val="lt-LT"/>
        </w:rPr>
        <w:t>Po Programos įgyvendinimo Tiekėjas privalo pateikti išsamią Programos rezultatų ataskaitą.</w:t>
      </w:r>
      <w:r w:rsidR="00CF0A09" w:rsidRPr="23850AC7">
        <w:rPr>
          <w:rFonts w:ascii="Verdana" w:hAnsi="Verdana"/>
          <w:sz w:val="20"/>
          <w:szCs w:val="20"/>
          <w:lang w:val="lt-LT"/>
        </w:rPr>
        <w:t xml:space="preserve"> </w:t>
      </w:r>
      <w:r w:rsidRPr="23850AC7">
        <w:rPr>
          <w:rFonts w:ascii="Verdana" w:hAnsi="Verdana"/>
          <w:sz w:val="20"/>
          <w:szCs w:val="20"/>
          <w:lang w:val="lt-LT"/>
        </w:rPr>
        <w:t>Ataskaitoje turi būti pateikta:</w:t>
      </w:r>
      <w:r w:rsidR="00CF0A09" w:rsidRPr="23850AC7">
        <w:rPr>
          <w:rFonts w:ascii="Verdana" w:hAnsi="Verdana"/>
          <w:sz w:val="20"/>
          <w:szCs w:val="20"/>
          <w:lang w:val="lt-LT"/>
        </w:rPr>
        <w:t xml:space="preserve"> </w:t>
      </w:r>
      <w:r w:rsidRPr="23850AC7">
        <w:rPr>
          <w:rFonts w:ascii="Verdana" w:hAnsi="Verdana"/>
          <w:sz w:val="20"/>
          <w:szCs w:val="20"/>
          <w:lang w:val="lt-LT"/>
        </w:rPr>
        <w:t>kiekvienos įmonės identifikuota problema;</w:t>
      </w:r>
      <w:r w:rsidR="00CF0A09" w:rsidRPr="23850AC7">
        <w:rPr>
          <w:rFonts w:ascii="Verdana" w:hAnsi="Verdana"/>
          <w:sz w:val="20"/>
          <w:szCs w:val="20"/>
          <w:lang w:val="lt-LT"/>
        </w:rPr>
        <w:t xml:space="preserve"> </w:t>
      </w:r>
      <w:r w:rsidRPr="23850AC7">
        <w:rPr>
          <w:rFonts w:ascii="Verdana" w:hAnsi="Verdana"/>
          <w:sz w:val="20"/>
          <w:szCs w:val="20"/>
          <w:lang w:val="lt-LT"/>
        </w:rPr>
        <w:t>įgyvendinti</w:t>
      </w:r>
      <w:r w:rsidR="675D8C50" w:rsidRPr="23850AC7">
        <w:rPr>
          <w:rFonts w:ascii="Verdana" w:hAnsi="Verdana"/>
          <w:sz w:val="20"/>
          <w:szCs w:val="20"/>
          <w:lang w:val="lt-LT"/>
        </w:rPr>
        <w:t xml:space="preserve"> LEAN ar lygiaverčiai</w:t>
      </w:r>
      <w:r w:rsidRPr="23850AC7">
        <w:rPr>
          <w:rFonts w:ascii="Verdana" w:hAnsi="Verdana"/>
          <w:sz w:val="20"/>
          <w:szCs w:val="20"/>
          <w:lang w:val="lt-LT"/>
        </w:rPr>
        <w:t xml:space="preserve"> pokyčiai ir taikyti sprendimai;</w:t>
      </w:r>
      <w:r w:rsidR="00CF0A09" w:rsidRPr="23850AC7">
        <w:rPr>
          <w:rFonts w:ascii="Verdana" w:hAnsi="Verdana"/>
          <w:sz w:val="20"/>
          <w:szCs w:val="20"/>
          <w:lang w:val="lt-LT"/>
        </w:rPr>
        <w:t xml:space="preserve"> </w:t>
      </w:r>
      <w:r w:rsidRPr="23850AC7">
        <w:rPr>
          <w:rFonts w:ascii="Verdana" w:hAnsi="Verdana"/>
          <w:sz w:val="20"/>
          <w:szCs w:val="20"/>
          <w:lang w:val="lt-LT"/>
        </w:rPr>
        <w:t>prieš ir po pokyčio fiksuoti rodikliai;</w:t>
      </w:r>
      <w:r w:rsidR="00CF0A09" w:rsidRPr="23850AC7">
        <w:rPr>
          <w:rFonts w:ascii="Verdana" w:hAnsi="Verdana"/>
          <w:sz w:val="20"/>
          <w:szCs w:val="20"/>
          <w:lang w:val="lt-LT"/>
        </w:rPr>
        <w:t xml:space="preserve"> </w:t>
      </w:r>
      <w:r w:rsidRPr="23850AC7">
        <w:rPr>
          <w:rFonts w:ascii="Verdana" w:hAnsi="Verdana"/>
          <w:sz w:val="20"/>
          <w:szCs w:val="20"/>
          <w:lang w:val="lt-LT"/>
        </w:rPr>
        <w:t xml:space="preserve">pasiekti </w:t>
      </w:r>
      <w:r w:rsidRPr="23850AC7">
        <w:rPr>
          <w:rFonts w:ascii="Verdana" w:hAnsi="Verdana"/>
          <w:sz w:val="20"/>
          <w:szCs w:val="20"/>
          <w:lang w:val="lt-LT"/>
        </w:rPr>
        <w:lastRenderedPageBreak/>
        <w:t>rezultatai ir jų pagrindimas duomenimis</w:t>
      </w:r>
      <w:r w:rsidR="00CF0A09" w:rsidRPr="23850AC7">
        <w:rPr>
          <w:rFonts w:ascii="Verdana" w:hAnsi="Verdana"/>
          <w:sz w:val="20"/>
          <w:szCs w:val="20"/>
          <w:lang w:val="lt-LT"/>
        </w:rPr>
        <w:t xml:space="preserve"> (</w:t>
      </w:r>
      <w:r w:rsidR="00CC7900" w:rsidRPr="23850AC7">
        <w:rPr>
          <w:rFonts w:ascii="Verdana" w:hAnsi="Verdana"/>
          <w:sz w:val="20"/>
          <w:szCs w:val="20"/>
          <w:lang w:val="lt-LT"/>
        </w:rPr>
        <w:t>su įmonės vadovo parašu</w:t>
      </w:r>
      <w:r w:rsidR="00CF0A09" w:rsidRPr="23850AC7">
        <w:rPr>
          <w:rFonts w:ascii="Verdana" w:hAnsi="Verdana"/>
          <w:sz w:val="20"/>
          <w:szCs w:val="20"/>
          <w:lang w:val="lt-LT"/>
        </w:rPr>
        <w:t>)</w:t>
      </w:r>
      <w:r w:rsidR="00CC7900" w:rsidRPr="23850AC7">
        <w:rPr>
          <w:rFonts w:ascii="Verdana" w:hAnsi="Verdana"/>
          <w:sz w:val="20"/>
          <w:szCs w:val="20"/>
          <w:lang w:val="lt-LT"/>
        </w:rPr>
        <w:t xml:space="preserve"> ir</w:t>
      </w:r>
      <w:r w:rsidR="00CF0A09" w:rsidRPr="23850AC7">
        <w:rPr>
          <w:rFonts w:ascii="Verdana" w:hAnsi="Verdana"/>
          <w:sz w:val="20"/>
          <w:szCs w:val="20"/>
          <w:lang w:val="lt-LT"/>
        </w:rPr>
        <w:t xml:space="preserve"> </w:t>
      </w:r>
      <w:r w:rsidRPr="23850AC7">
        <w:rPr>
          <w:rFonts w:ascii="Verdana" w:hAnsi="Verdana"/>
          <w:sz w:val="20"/>
          <w:szCs w:val="20"/>
          <w:lang w:val="lt-LT"/>
        </w:rPr>
        <w:t xml:space="preserve">rekomendacijos tolimesniam </w:t>
      </w:r>
      <w:r w:rsidR="00CF0A09" w:rsidRPr="23850AC7">
        <w:rPr>
          <w:rFonts w:ascii="Verdana" w:hAnsi="Verdana"/>
          <w:sz w:val="20"/>
          <w:szCs w:val="20"/>
          <w:lang w:val="lt-LT"/>
        </w:rPr>
        <w:t xml:space="preserve">kiekvienos įmonės </w:t>
      </w:r>
      <w:r w:rsidRPr="23850AC7">
        <w:rPr>
          <w:rFonts w:ascii="Verdana" w:hAnsi="Verdana"/>
          <w:sz w:val="20"/>
          <w:szCs w:val="20"/>
          <w:lang w:val="lt-LT"/>
        </w:rPr>
        <w:t>veiklos efektyvinimui.</w:t>
      </w:r>
    </w:p>
    <w:p w14:paraId="021EE9BD" w14:textId="3D5568CF" w:rsidR="00F8316D" w:rsidRPr="008A2CA0" w:rsidRDefault="00F8316D" w:rsidP="001828F6">
      <w:pPr>
        <w:spacing w:after="120"/>
        <w:rPr>
          <w:rFonts w:ascii="Verdana" w:hAnsi="Verdana" w:cs="Times New Roman"/>
          <w:sz w:val="20"/>
          <w:szCs w:val="20"/>
        </w:rPr>
      </w:pPr>
    </w:p>
    <w:p w14:paraId="06C91FCE" w14:textId="2887D456" w:rsidR="005A38CF" w:rsidRDefault="00405BD3" w:rsidP="005A38CF">
      <w:pPr>
        <w:pStyle w:val="Antrat1"/>
        <w:jc w:val="center"/>
        <w:rPr>
          <w:rFonts w:ascii="Verdana" w:hAnsi="Verdana"/>
          <w:b/>
          <w:bCs/>
          <w:sz w:val="20"/>
          <w:szCs w:val="20"/>
          <w:lang w:val="lt-LT"/>
        </w:rPr>
      </w:pPr>
      <w:r w:rsidRPr="00997817">
        <w:rPr>
          <w:rFonts w:ascii="Verdana" w:hAnsi="Verdana" w:cs="Times New Roman"/>
          <w:b/>
          <w:bCs/>
          <w:color w:val="auto"/>
          <w:sz w:val="20"/>
          <w:szCs w:val="20"/>
        </w:rPr>
        <w:t>V SKYRIUS</w:t>
      </w:r>
      <w:r w:rsidRPr="00997817">
        <w:rPr>
          <w:rFonts w:ascii="Verdana" w:hAnsi="Verdana" w:cs="Times New Roman"/>
          <w:b/>
          <w:bCs/>
          <w:color w:val="auto"/>
          <w:sz w:val="20"/>
          <w:szCs w:val="20"/>
        </w:rPr>
        <w:br/>
      </w:r>
      <w:r w:rsidR="005A38CF" w:rsidRPr="00997817">
        <w:rPr>
          <w:rFonts w:ascii="Verdana" w:hAnsi="Verdana"/>
          <w:b/>
          <w:bCs/>
          <w:color w:val="auto"/>
          <w:sz w:val="20"/>
          <w:szCs w:val="20"/>
          <w:lang w:val="lt-LT"/>
        </w:rPr>
        <w:t>SĄLYGOS PASLAUGŲ TEIKIMUI </w:t>
      </w:r>
    </w:p>
    <w:p w14:paraId="07CFC046" w14:textId="77777777" w:rsidR="00693B4E" w:rsidRPr="00693B4E" w:rsidRDefault="00693B4E" w:rsidP="00693B4E">
      <w:pPr>
        <w:rPr>
          <w:lang w:val="lt-LT"/>
        </w:rPr>
      </w:pPr>
    </w:p>
    <w:p w14:paraId="1A9D44E0" w14:textId="348E4DA6" w:rsidR="00251333" w:rsidRDefault="005A38CF"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Paslaugų teikimui taikomi žalieji reikalavimai – paslaugų teikimo metu siekiama mažinti popieriaus ir plastiko sunaudojimą. Medžiaga mokymams dalinamasi elektroniniu paštu. Esant būtinybei spausdinti, naudojamas perdirbtas popierius ir spausdinama ant abiejų lapo pusių. Popierius ir raštinės prekės turi atitikti minimalius aplinkos apsaugos kriterijus, nurodytus</w:t>
      </w:r>
      <w:r w:rsidR="00251333">
        <w:rPr>
          <w:rFonts w:ascii="Verdana" w:hAnsi="Verdana"/>
          <w:sz w:val="20"/>
          <w:szCs w:val="20"/>
          <w:lang w:val="lt-LT"/>
        </w:rPr>
        <w:t xml:space="preserve"> </w:t>
      </w:r>
      <w:r w:rsidRPr="008A2CA0">
        <w:rPr>
          <w:rFonts w:ascii="Verdana" w:hAnsi="Verdana"/>
          <w:sz w:val="20"/>
          <w:szCs w:val="20"/>
          <w:lang w:val="lt-LT"/>
        </w:rPr>
        <w:t>Aplinkos apsaugos kriterijų taikymo, vykdant žaliuosius pirkimus, tvarkos apraše, patvirtintame</w:t>
      </w:r>
      <w:r w:rsidR="00251333">
        <w:rPr>
          <w:rFonts w:ascii="Verdana" w:hAnsi="Verdana"/>
          <w:sz w:val="20"/>
          <w:szCs w:val="20"/>
          <w:lang w:val="lt-LT"/>
        </w:rPr>
        <w:t xml:space="preserve"> </w:t>
      </w:r>
      <w:r w:rsidRPr="008A2CA0">
        <w:rPr>
          <w:rFonts w:ascii="Verdana" w:hAnsi="Verdana"/>
          <w:sz w:val="20"/>
          <w:szCs w:val="20"/>
          <w:lang w:val="lt-LT"/>
        </w:rPr>
        <w:t>Lietuvos</w:t>
      </w:r>
      <w:r w:rsidR="00251333">
        <w:rPr>
          <w:rFonts w:ascii="Verdana" w:hAnsi="Verdana"/>
          <w:sz w:val="20"/>
          <w:szCs w:val="20"/>
          <w:lang w:val="lt-LT"/>
        </w:rPr>
        <w:t xml:space="preserve"> </w:t>
      </w:r>
      <w:r w:rsidRPr="008A2CA0">
        <w:rPr>
          <w:rFonts w:ascii="Verdana" w:hAnsi="Verdana"/>
          <w:sz w:val="20"/>
          <w:szCs w:val="20"/>
          <w:lang w:val="lt-LT"/>
        </w:rPr>
        <w:t>Respublikos</w:t>
      </w:r>
      <w:r w:rsidR="00251333">
        <w:rPr>
          <w:rFonts w:ascii="Verdana" w:hAnsi="Verdana"/>
          <w:sz w:val="20"/>
          <w:szCs w:val="20"/>
          <w:lang w:val="lt-LT"/>
        </w:rPr>
        <w:t xml:space="preserve"> </w:t>
      </w:r>
      <w:r w:rsidRPr="008A2CA0">
        <w:rPr>
          <w:rFonts w:ascii="Verdana" w:hAnsi="Verdana"/>
          <w:sz w:val="20"/>
          <w:szCs w:val="20"/>
          <w:lang w:val="lt-LT"/>
        </w:rPr>
        <w:t>aplinkos</w:t>
      </w:r>
      <w:r w:rsidR="00251333">
        <w:rPr>
          <w:rFonts w:ascii="Verdana" w:hAnsi="Verdana"/>
          <w:sz w:val="20"/>
          <w:szCs w:val="20"/>
          <w:lang w:val="lt-LT"/>
        </w:rPr>
        <w:t xml:space="preserve"> </w:t>
      </w:r>
      <w:r w:rsidRPr="008A2CA0">
        <w:rPr>
          <w:rFonts w:ascii="Verdana" w:hAnsi="Verdana"/>
          <w:sz w:val="20"/>
          <w:szCs w:val="20"/>
          <w:lang w:val="lt-LT"/>
        </w:rPr>
        <w:t>ministro 2011 m. birželio 28 d.</w:t>
      </w:r>
      <w:r w:rsidR="00251333">
        <w:rPr>
          <w:rFonts w:ascii="Verdana" w:hAnsi="Verdana"/>
          <w:sz w:val="20"/>
          <w:szCs w:val="20"/>
          <w:lang w:val="lt-LT"/>
        </w:rPr>
        <w:t xml:space="preserve"> </w:t>
      </w:r>
      <w:r w:rsidRPr="008A2CA0">
        <w:rPr>
          <w:rFonts w:ascii="Verdana" w:hAnsi="Verdana"/>
          <w:sz w:val="20"/>
          <w:szCs w:val="20"/>
          <w:lang w:val="lt-LT"/>
        </w:rPr>
        <w:t>įsakymu</w:t>
      </w:r>
      <w:r w:rsidR="00251333">
        <w:rPr>
          <w:rFonts w:ascii="Verdana" w:hAnsi="Verdana"/>
          <w:sz w:val="20"/>
          <w:szCs w:val="20"/>
          <w:lang w:val="lt-LT"/>
        </w:rPr>
        <w:t xml:space="preserve"> </w:t>
      </w:r>
      <w:r w:rsidRPr="008A2CA0">
        <w:rPr>
          <w:rFonts w:ascii="Verdana" w:hAnsi="Verdana"/>
          <w:sz w:val="20"/>
          <w:szCs w:val="20"/>
          <w:lang w:val="lt-LT"/>
        </w:rPr>
        <w:t xml:space="preserve">Nr. </w:t>
      </w:r>
      <w:r w:rsidR="00A67420" w:rsidRPr="008A2CA0">
        <w:rPr>
          <w:rFonts w:ascii="Verdana" w:hAnsi="Verdana"/>
          <w:sz w:val="20"/>
          <w:szCs w:val="20"/>
        </w:rPr>
        <w:t>D1-508. A</w:t>
      </w:r>
      <w:proofErr w:type="spellStart"/>
      <w:r w:rsidRPr="008A2CA0">
        <w:rPr>
          <w:rFonts w:ascii="Verdana" w:hAnsi="Verdana"/>
          <w:sz w:val="20"/>
          <w:szCs w:val="20"/>
          <w:lang w:val="lt-LT"/>
        </w:rPr>
        <w:t>tsiskaitant</w:t>
      </w:r>
      <w:proofErr w:type="spellEnd"/>
      <w:r w:rsidRPr="008A2CA0">
        <w:rPr>
          <w:rFonts w:ascii="Verdana" w:hAnsi="Verdana"/>
          <w:sz w:val="20"/>
          <w:szCs w:val="20"/>
          <w:lang w:val="lt-LT"/>
        </w:rPr>
        <w:t xml:space="preserve"> už suteiktas paslaugas paslaugų perdavimo–priėmimo aktai pateikiami tik elektroniniu formatu ir pasirašomi elektroniniu parašu.</w:t>
      </w:r>
      <w:r w:rsidR="00251333">
        <w:rPr>
          <w:rFonts w:ascii="Verdana" w:hAnsi="Verdana"/>
          <w:sz w:val="20"/>
          <w:szCs w:val="20"/>
          <w:lang w:val="lt-LT"/>
        </w:rPr>
        <w:t xml:space="preserve"> </w:t>
      </w:r>
    </w:p>
    <w:p w14:paraId="4A0463E2" w14:textId="1F6FAF1A" w:rsidR="00A67420" w:rsidRPr="008A2CA0" w:rsidRDefault="005A38CF"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Tiekėjas</w:t>
      </w:r>
      <w:r w:rsidR="00251333">
        <w:rPr>
          <w:rFonts w:ascii="Verdana" w:hAnsi="Verdana"/>
          <w:sz w:val="20"/>
          <w:szCs w:val="20"/>
          <w:lang w:val="lt-LT"/>
        </w:rPr>
        <w:t xml:space="preserve"> </w:t>
      </w:r>
      <w:r w:rsidRPr="008A2CA0">
        <w:rPr>
          <w:rFonts w:ascii="Verdana" w:hAnsi="Verdana"/>
          <w:sz w:val="20"/>
          <w:szCs w:val="20"/>
          <w:lang w:val="lt-LT"/>
        </w:rPr>
        <w:t>Paslaugos gavėjams teikia tik šioje techninėje specifikacijoje nurodytas paslaugas neimant papildomų mokesčių.</w:t>
      </w:r>
    </w:p>
    <w:p w14:paraId="4E110AD5" w14:textId="7398EC85" w:rsidR="00A67420" w:rsidRPr="008A2CA0" w:rsidRDefault="005A38CF"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Tiekėjas turi aktyviai bendradarbiauti su Perkančiosios organizacijos paskirtu (-</w:t>
      </w:r>
      <w:proofErr w:type="spellStart"/>
      <w:r w:rsidRPr="008A2CA0">
        <w:rPr>
          <w:rFonts w:ascii="Verdana" w:hAnsi="Verdana"/>
          <w:sz w:val="20"/>
          <w:szCs w:val="20"/>
          <w:lang w:val="lt-LT"/>
        </w:rPr>
        <w:t>ais</w:t>
      </w:r>
      <w:proofErr w:type="spellEnd"/>
      <w:r w:rsidRPr="008A2CA0">
        <w:rPr>
          <w:rFonts w:ascii="Verdana" w:hAnsi="Verdana"/>
          <w:sz w:val="20"/>
          <w:szCs w:val="20"/>
          <w:lang w:val="lt-LT"/>
        </w:rPr>
        <w:t>) asmeniu (-</w:t>
      </w:r>
      <w:proofErr w:type="spellStart"/>
      <w:r w:rsidRPr="008A2CA0">
        <w:rPr>
          <w:rFonts w:ascii="Verdana" w:hAnsi="Verdana"/>
          <w:sz w:val="20"/>
          <w:szCs w:val="20"/>
          <w:lang w:val="lt-LT"/>
        </w:rPr>
        <w:t>imis</w:t>
      </w:r>
      <w:proofErr w:type="spellEnd"/>
      <w:r w:rsidRPr="008A2CA0">
        <w:rPr>
          <w:rFonts w:ascii="Verdana" w:hAnsi="Verdana"/>
          <w:sz w:val="20"/>
          <w:szCs w:val="20"/>
          <w:lang w:val="lt-LT"/>
        </w:rPr>
        <w:t>): pateikti reikalingą informaciją, organizuoti</w:t>
      </w:r>
      <w:r w:rsidR="004E5066" w:rsidRPr="008A2CA0">
        <w:rPr>
          <w:rFonts w:ascii="Verdana" w:hAnsi="Verdana"/>
          <w:sz w:val="20"/>
          <w:szCs w:val="20"/>
          <w:lang w:val="lt-LT"/>
        </w:rPr>
        <w:t xml:space="preserve"> </w:t>
      </w:r>
      <w:r w:rsidRPr="008A2CA0">
        <w:rPr>
          <w:rFonts w:ascii="Verdana" w:hAnsi="Verdana"/>
          <w:sz w:val="20"/>
          <w:szCs w:val="20"/>
          <w:lang w:val="lt-LT"/>
        </w:rPr>
        <w:t xml:space="preserve">bendrus </w:t>
      </w:r>
      <w:r w:rsidRPr="32DE84D6">
        <w:rPr>
          <w:rFonts w:ascii="Verdana" w:hAnsi="Verdana"/>
          <w:sz w:val="20"/>
          <w:szCs w:val="20"/>
          <w:lang w:val="lt-LT"/>
        </w:rPr>
        <w:t>susitikimus</w:t>
      </w:r>
      <w:r w:rsidR="19AD67DD" w:rsidRPr="32DE84D6">
        <w:rPr>
          <w:rFonts w:ascii="Verdana" w:hAnsi="Verdana"/>
          <w:sz w:val="20"/>
          <w:szCs w:val="20"/>
          <w:lang w:val="lt-LT"/>
        </w:rPr>
        <w:t xml:space="preserve"> ir </w:t>
      </w:r>
      <w:r w:rsidRPr="32DE84D6">
        <w:rPr>
          <w:rFonts w:ascii="Verdana" w:hAnsi="Verdana"/>
          <w:sz w:val="20"/>
          <w:szCs w:val="20"/>
          <w:lang w:val="lt-LT"/>
        </w:rPr>
        <w:t>diskusijas</w:t>
      </w:r>
      <w:r w:rsidRPr="008A2CA0">
        <w:rPr>
          <w:rFonts w:ascii="Verdana" w:hAnsi="Verdana"/>
          <w:sz w:val="20"/>
          <w:szCs w:val="20"/>
          <w:lang w:val="lt-LT"/>
        </w:rPr>
        <w:t xml:space="preserve">, atsakyti į užklausas žodžiu ar raštu. Nuo sutarties su Tiekėju įsigaliojimo dienos iki galutinės ataskaitos pateikimo, </w:t>
      </w:r>
      <w:r w:rsidR="7F131A4F" w:rsidRPr="689A651B">
        <w:rPr>
          <w:rFonts w:ascii="Verdana" w:hAnsi="Verdana"/>
          <w:sz w:val="20"/>
          <w:szCs w:val="20"/>
          <w:lang w:val="lt-LT"/>
        </w:rPr>
        <w:t xml:space="preserve">tiekėjas </w:t>
      </w:r>
      <w:r w:rsidR="7F131A4F" w:rsidRPr="6E88204E">
        <w:rPr>
          <w:rFonts w:ascii="Verdana" w:hAnsi="Verdana"/>
          <w:sz w:val="20"/>
          <w:szCs w:val="20"/>
          <w:lang w:val="lt-LT"/>
        </w:rPr>
        <w:t xml:space="preserve">privalo </w:t>
      </w:r>
      <w:r w:rsidRPr="6E88204E">
        <w:rPr>
          <w:rFonts w:ascii="Verdana" w:hAnsi="Verdana"/>
          <w:sz w:val="20"/>
          <w:szCs w:val="20"/>
          <w:lang w:val="lt-LT"/>
        </w:rPr>
        <w:t>ne</w:t>
      </w:r>
      <w:r w:rsidRPr="008A2CA0">
        <w:rPr>
          <w:rFonts w:ascii="Verdana" w:hAnsi="Verdana"/>
          <w:sz w:val="20"/>
          <w:szCs w:val="20"/>
          <w:lang w:val="lt-LT"/>
        </w:rPr>
        <w:t xml:space="preserve"> rečiau nei 1 kartą per </w:t>
      </w:r>
      <w:r w:rsidR="001A36A7" w:rsidRPr="008A2CA0">
        <w:rPr>
          <w:rFonts w:ascii="Verdana" w:hAnsi="Verdana"/>
          <w:sz w:val="20"/>
          <w:szCs w:val="20"/>
          <w:lang w:val="lt-LT"/>
        </w:rPr>
        <w:t>mė</w:t>
      </w:r>
      <w:r w:rsidR="00674C95" w:rsidRPr="008A2CA0">
        <w:rPr>
          <w:rFonts w:ascii="Verdana" w:hAnsi="Verdana"/>
          <w:sz w:val="20"/>
          <w:szCs w:val="20"/>
          <w:lang w:val="lt-LT"/>
        </w:rPr>
        <w:t>nesį</w:t>
      </w:r>
      <w:r w:rsidRPr="008A2CA0">
        <w:rPr>
          <w:rFonts w:ascii="Verdana" w:hAnsi="Verdana"/>
          <w:sz w:val="20"/>
          <w:szCs w:val="20"/>
          <w:lang w:val="lt-LT"/>
        </w:rPr>
        <w:t>,</w:t>
      </w:r>
      <w:r w:rsidR="000E02DA">
        <w:rPr>
          <w:rFonts w:ascii="Verdana" w:hAnsi="Verdana"/>
          <w:sz w:val="20"/>
          <w:szCs w:val="20"/>
          <w:lang w:val="lt-LT"/>
        </w:rPr>
        <w:t xml:space="preserve"> </w:t>
      </w:r>
      <w:r w:rsidRPr="008A2CA0">
        <w:rPr>
          <w:rFonts w:ascii="Verdana" w:hAnsi="Verdana"/>
          <w:sz w:val="20"/>
          <w:szCs w:val="20"/>
          <w:lang w:val="lt-LT"/>
        </w:rPr>
        <w:t>organizuoti tarpinius paslaugų vykdymo progreso aptarimo </w:t>
      </w:r>
      <w:r w:rsidR="00674C95" w:rsidRPr="008A2CA0">
        <w:rPr>
          <w:rFonts w:ascii="Verdana" w:hAnsi="Verdana"/>
          <w:sz w:val="20"/>
          <w:szCs w:val="20"/>
          <w:lang w:val="lt-LT"/>
        </w:rPr>
        <w:t>nuotolinius</w:t>
      </w:r>
      <w:r w:rsidRPr="008A2CA0">
        <w:rPr>
          <w:rFonts w:ascii="Verdana" w:hAnsi="Verdana"/>
          <w:sz w:val="20"/>
          <w:szCs w:val="20"/>
          <w:lang w:val="lt-LT"/>
        </w:rPr>
        <w:t> susitikimus, kurių metu</w:t>
      </w:r>
      <w:r w:rsidR="00251333">
        <w:rPr>
          <w:rFonts w:ascii="Verdana" w:hAnsi="Verdana"/>
          <w:sz w:val="20"/>
          <w:szCs w:val="20"/>
          <w:lang w:val="lt-LT"/>
        </w:rPr>
        <w:t xml:space="preserve"> </w:t>
      </w:r>
      <w:r w:rsidRPr="008A2CA0">
        <w:rPr>
          <w:rFonts w:ascii="Verdana" w:hAnsi="Verdana"/>
          <w:sz w:val="20"/>
          <w:szCs w:val="20"/>
          <w:lang w:val="lt-LT"/>
        </w:rPr>
        <w:t>Tiekėjas</w:t>
      </w:r>
      <w:r w:rsidR="00251333">
        <w:rPr>
          <w:rFonts w:ascii="Verdana" w:hAnsi="Verdana"/>
          <w:sz w:val="20"/>
          <w:szCs w:val="20"/>
          <w:lang w:val="lt-LT"/>
        </w:rPr>
        <w:t xml:space="preserve"> </w:t>
      </w:r>
      <w:r w:rsidRPr="008A2CA0">
        <w:rPr>
          <w:rFonts w:ascii="Verdana" w:hAnsi="Verdana"/>
          <w:sz w:val="20"/>
          <w:szCs w:val="20"/>
          <w:lang w:val="lt-LT"/>
        </w:rPr>
        <w:t>įsipareigoja pateikti ir pristatyti tarpinius rezultatus: suteiktų paslaugų apimtis, rezultatus, pristatant Paslaugos gavėjų aktyvumą, problemas ir jų sprendimo būdus.</w:t>
      </w:r>
      <w:r w:rsidR="00251333">
        <w:rPr>
          <w:rFonts w:ascii="Verdana" w:hAnsi="Verdana"/>
          <w:sz w:val="20"/>
          <w:szCs w:val="20"/>
          <w:lang w:val="lt-LT"/>
        </w:rPr>
        <w:t xml:space="preserve"> </w:t>
      </w:r>
    </w:p>
    <w:p w14:paraId="2C2D5B1D" w14:textId="644A4436" w:rsidR="00A67420" w:rsidRPr="008A2CA0" w:rsidRDefault="005A38CF"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 xml:space="preserve">Perkančioji organizacija pasilieka teisę viešinti visas su </w:t>
      </w:r>
      <w:r w:rsidR="007D0A54">
        <w:rPr>
          <w:rFonts w:ascii="Verdana" w:hAnsi="Verdana"/>
          <w:sz w:val="20"/>
          <w:szCs w:val="20"/>
          <w:lang w:val="lt-LT"/>
        </w:rPr>
        <w:t>p</w:t>
      </w:r>
      <w:r w:rsidRPr="008A2CA0">
        <w:rPr>
          <w:rFonts w:ascii="Verdana" w:hAnsi="Verdana"/>
          <w:sz w:val="20"/>
          <w:szCs w:val="20"/>
          <w:lang w:val="lt-LT"/>
        </w:rPr>
        <w:t xml:space="preserve">aslaugų įgyvendinimu susijusias veiklas bei įgyvendinimo etapus įvairiomis komunikacijos ir rinkodaros priemonėmis. Bet kokia </w:t>
      </w:r>
      <w:r w:rsidR="007D0A54">
        <w:rPr>
          <w:rFonts w:ascii="Verdana" w:hAnsi="Verdana"/>
          <w:sz w:val="20"/>
          <w:szCs w:val="20"/>
          <w:lang w:val="lt-LT"/>
        </w:rPr>
        <w:t xml:space="preserve">Tiekėjo </w:t>
      </w:r>
      <w:r w:rsidRPr="008A2CA0">
        <w:rPr>
          <w:rFonts w:ascii="Verdana" w:hAnsi="Verdana"/>
          <w:sz w:val="20"/>
          <w:szCs w:val="20"/>
          <w:lang w:val="lt-LT"/>
        </w:rPr>
        <w:t xml:space="preserve">vykdoma komunikacija dėl </w:t>
      </w:r>
      <w:r w:rsidR="007D0A54">
        <w:rPr>
          <w:rFonts w:ascii="Verdana" w:hAnsi="Verdana"/>
          <w:sz w:val="20"/>
          <w:szCs w:val="20"/>
          <w:lang w:val="lt-LT"/>
        </w:rPr>
        <w:t>p</w:t>
      </w:r>
      <w:r w:rsidRPr="008A2CA0">
        <w:rPr>
          <w:rFonts w:ascii="Verdana" w:hAnsi="Verdana"/>
          <w:sz w:val="20"/>
          <w:szCs w:val="20"/>
          <w:lang w:val="lt-LT"/>
        </w:rPr>
        <w:t>aslaugų kūrimo ar įgyvendinimo turi būti suderinta su Perkančiąja organizacija ir atitikti jos vizualinį stilių.</w:t>
      </w:r>
    </w:p>
    <w:p w14:paraId="15A297CB" w14:textId="53CEC3F8" w:rsidR="00A67420" w:rsidRPr="008A2CA0" w:rsidRDefault="004A1224"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 xml:space="preserve">Darbinės sesijos įmonėse </w:t>
      </w:r>
      <w:r w:rsidR="005A38CF" w:rsidRPr="008A2CA0">
        <w:rPr>
          <w:rFonts w:ascii="Verdana" w:hAnsi="Verdana"/>
          <w:sz w:val="20"/>
          <w:szCs w:val="20"/>
          <w:lang w:val="lt-LT"/>
        </w:rPr>
        <w:t>suteikiamos pagal tiekėjo</w:t>
      </w:r>
      <w:r w:rsidR="006F6B1D" w:rsidRPr="008A2CA0">
        <w:rPr>
          <w:rFonts w:ascii="Verdana" w:hAnsi="Verdana"/>
          <w:sz w:val="20"/>
          <w:szCs w:val="20"/>
          <w:lang w:val="lt-LT"/>
        </w:rPr>
        <w:t xml:space="preserve">, </w:t>
      </w:r>
      <w:r w:rsidR="007D0A54">
        <w:rPr>
          <w:rFonts w:ascii="Verdana" w:hAnsi="Verdana"/>
          <w:sz w:val="20"/>
          <w:szCs w:val="20"/>
          <w:lang w:val="lt-LT"/>
        </w:rPr>
        <w:t>p</w:t>
      </w:r>
      <w:r w:rsidR="005A38CF" w:rsidRPr="008A2CA0">
        <w:rPr>
          <w:rFonts w:ascii="Verdana" w:hAnsi="Verdana"/>
          <w:sz w:val="20"/>
          <w:szCs w:val="20"/>
          <w:lang w:val="lt-LT"/>
        </w:rPr>
        <w:t>aslaugos gavėjo</w:t>
      </w:r>
      <w:r w:rsidR="006F6B1D" w:rsidRPr="008A2CA0">
        <w:rPr>
          <w:rFonts w:ascii="Verdana" w:hAnsi="Verdana"/>
          <w:sz w:val="20"/>
          <w:szCs w:val="20"/>
          <w:lang w:val="lt-LT"/>
        </w:rPr>
        <w:t xml:space="preserve"> ir perkančiosios organizacijos</w:t>
      </w:r>
      <w:r w:rsidR="005A38CF" w:rsidRPr="008A2CA0">
        <w:rPr>
          <w:rFonts w:ascii="Verdana" w:hAnsi="Verdana"/>
          <w:sz w:val="20"/>
          <w:szCs w:val="20"/>
          <w:lang w:val="lt-LT"/>
        </w:rPr>
        <w:t xml:space="preserve"> individualiai suderintą grafiką</w:t>
      </w:r>
      <w:r w:rsidR="006F6B1D" w:rsidRPr="008A2CA0">
        <w:rPr>
          <w:rFonts w:ascii="Verdana" w:hAnsi="Verdana"/>
          <w:sz w:val="20"/>
          <w:szCs w:val="20"/>
          <w:lang w:val="lt-LT"/>
        </w:rPr>
        <w:t>. G</w:t>
      </w:r>
      <w:r w:rsidR="005A38CF" w:rsidRPr="008A2CA0">
        <w:rPr>
          <w:rFonts w:ascii="Verdana" w:hAnsi="Verdana"/>
          <w:sz w:val="20"/>
          <w:szCs w:val="20"/>
          <w:lang w:val="lt-LT"/>
        </w:rPr>
        <w:t>rafiką</w:t>
      </w:r>
      <w:r w:rsidR="007D0A54">
        <w:rPr>
          <w:rFonts w:ascii="Verdana" w:hAnsi="Verdana"/>
          <w:sz w:val="20"/>
          <w:szCs w:val="20"/>
          <w:lang w:val="lt-LT"/>
        </w:rPr>
        <w:t xml:space="preserve"> </w:t>
      </w:r>
      <w:r w:rsidR="005A38CF" w:rsidRPr="008A2CA0">
        <w:rPr>
          <w:rFonts w:ascii="Verdana" w:hAnsi="Verdana"/>
          <w:sz w:val="20"/>
          <w:szCs w:val="20"/>
          <w:lang w:val="lt-LT"/>
        </w:rPr>
        <w:t>Tiekėjas</w:t>
      </w:r>
      <w:r w:rsidR="000E02DA">
        <w:rPr>
          <w:rFonts w:ascii="Verdana" w:hAnsi="Verdana"/>
          <w:sz w:val="20"/>
          <w:szCs w:val="20"/>
          <w:lang w:val="lt-LT"/>
        </w:rPr>
        <w:t xml:space="preserve"> </w:t>
      </w:r>
      <w:r w:rsidR="005A38CF" w:rsidRPr="008A2CA0">
        <w:rPr>
          <w:rFonts w:ascii="Verdana" w:hAnsi="Verdana"/>
          <w:sz w:val="20"/>
          <w:szCs w:val="20"/>
          <w:lang w:val="lt-LT"/>
        </w:rPr>
        <w:t>derina su</w:t>
      </w:r>
      <w:r w:rsidR="000E02DA">
        <w:rPr>
          <w:rFonts w:ascii="Verdana" w:hAnsi="Verdana"/>
          <w:sz w:val="20"/>
          <w:szCs w:val="20"/>
          <w:lang w:val="lt-LT"/>
        </w:rPr>
        <w:t xml:space="preserve"> </w:t>
      </w:r>
      <w:r w:rsidR="005A38CF" w:rsidRPr="008A2CA0">
        <w:rPr>
          <w:rFonts w:ascii="Verdana" w:hAnsi="Verdana"/>
          <w:sz w:val="20"/>
          <w:szCs w:val="20"/>
          <w:lang w:val="lt-LT"/>
        </w:rPr>
        <w:t>Perkančiąja</w:t>
      </w:r>
      <w:r w:rsidR="007D0A54">
        <w:rPr>
          <w:rFonts w:ascii="Verdana" w:hAnsi="Verdana"/>
          <w:sz w:val="20"/>
          <w:szCs w:val="20"/>
          <w:lang w:val="lt-LT"/>
        </w:rPr>
        <w:t xml:space="preserve"> </w:t>
      </w:r>
      <w:r w:rsidR="005A38CF" w:rsidRPr="008A2CA0">
        <w:rPr>
          <w:rFonts w:ascii="Verdana" w:hAnsi="Verdana"/>
          <w:sz w:val="20"/>
          <w:szCs w:val="20"/>
          <w:lang w:val="lt-LT"/>
        </w:rPr>
        <w:t xml:space="preserve">organizacija ir Paslaugos gavėju likus ne mažiau kaip </w:t>
      </w:r>
      <w:r w:rsidR="00E63426" w:rsidRPr="008A2CA0">
        <w:rPr>
          <w:rFonts w:ascii="Verdana" w:hAnsi="Verdana"/>
          <w:sz w:val="20"/>
          <w:szCs w:val="20"/>
          <w:lang w:val="lt-LT"/>
        </w:rPr>
        <w:t>10</w:t>
      </w:r>
      <w:r w:rsidR="005A38CF" w:rsidRPr="008A2CA0">
        <w:rPr>
          <w:rFonts w:ascii="Verdana" w:hAnsi="Verdana"/>
          <w:sz w:val="20"/>
          <w:szCs w:val="20"/>
          <w:lang w:val="lt-LT"/>
        </w:rPr>
        <w:t xml:space="preserve"> darbo dien</w:t>
      </w:r>
      <w:r w:rsidR="00E63426" w:rsidRPr="008A2CA0">
        <w:rPr>
          <w:rFonts w:ascii="Verdana" w:hAnsi="Verdana"/>
          <w:sz w:val="20"/>
          <w:szCs w:val="20"/>
          <w:lang w:val="lt-LT"/>
        </w:rPr>
        <w:t>ų</w:t>
      </w:r>
      <w:r w:rsidR="005A38CF" w:rsidRPr="008A2CA0">
        <w:rPr>
          <w:rFonts w:ascii="Verdana" w:hAnsi="Verdana"/>
          <w:sz w:val="20"/>
          <w:szCs w:val="20"/>
          <w:lang w:val="lt-LT"/>
        </w:rPr>
        <w:t xml:space="preserve"> iki siūlomos datos.</w:t>
      </w:r>
    </w:p>
    <w:p w14:paraId="1698AFFD" w14:textId="0AE3DDE5" w:rsidR="00A67420" w:rsidRPr="000E02DA" w:rsidRDefault="005A38CF" w:rsidP="00693B4E">
      <w:pPr>
        <w:pStyle w:val="Sraopastraipa"/>
        <w:numPr>
          <w:ilvl w:val="0"/>
          <w:numId w:val="28"/>
        </w:numPr>
        <w:jc w:val="both"/>
        <w:rPr>
          <w:rFonts w:ascii="Verdana" w:hAnsi="Verdana"/>
          <w:sz w:val="20"/>
          <w:szCs w:val="20"/>
          <w:u w:val="single"/>
          <w:lang w:val="lt-LT"/>
        </w:rPr>
      </w:pPr>
      <w:r w:rsidRPr="000E02DA">
        <w:rPr>
          <w:rFonts w:ascii="Verdana" w:hAnsi="Verdana"/>
          <w:sz w:val="20"/>
          <w:szCs w:val="20"/>
          <w:u w:val="single"/>
          <w:lang w:val="lt-LT"/>
        </w:rPr>
        <w:t>Ne</w:t>
      </w:r>
      <w:r w:rsidR="007D0A54" w:rsidRPr="000E02DA">
        <w:rPr>
          <w:rFonts w:ascii="Verdana" w:hAnsi="Verdana"/>
          <w:sz w:val="20"/>
          <w:szCs w:val="20"/>
          <w:u w:val="single"/>
          <w:lang w:val="lt-LT"/>
        </w:rPr>
        <w:t xml:space="preserve"> </w:t>
      </w:r>
      <w:r w:rsidRPr="000E02DA">
        <w:rPr>
          <w:rFonts w:ascii="Verdana" w:hAnsi="Verdana"/>
          <w:sz w:val="20"/>
          <w:szCs w:val="20"/>
          <w:u w:val="single"/>
          <w:lang w:val="lt-LT"/>
        </w:rPr>
        <w:t>vėliau</w:t>
      </w:r>
      <w:r w:rsidR="007D0A54" w:rsidRPr="000E02DA">
        <w:rPr>
          <w:rFonts w:ascii="Verdana" w:hAnsi="Verdana"/>
          <w:sz w:val="20"/>
          <w:szCs w:val="20"/>
          <w:u w:val="single"/>
          <w:lang w:val="lt-LT"/>
        </w:rPr>
        <w:t xml:space="preserve"> </w:t>
      </w:r>
      <w:r w:rsidRPr="000E02DA">
        <w:rPr>
          <w:rFonts w:ascii="Verdana" w:hAnsi="Verdana"/>
          <w:sz w:val="20"/>
          <w:szCs w:val="20"/>
          <w:u w:val="single"/>
          <w:lang w:val="lt-LT"/>
        </w:rPr>
        <w:t>kaip</w:t>
      </w:r>
      <w:r w:rsidR="007D0A54" w:rsidRPr="000E02DA">
        <w:rPr>
          <w:rFonts w:ascii="Verdana" w:hAnsi="Verdana"/>
          <w:sz w:val="20"/>
          <w:szCs w:val="20"/>
          <w:u w:val="single"/>
          <w:lang w:val="lt-LT"/>
        </w:rPr>
        <w:t xml:space="preserve"> </w:t>
      </w:r>
      <w:r w:rsidR="00E63426" w:rsidRPr="000E02DA">
        <w:rPr>
          <w:rFonts w:ascii="Verdana" w:hAnsi="Verdana"/>
          <w:sz w:val="20"/>
          <w:szCs w:val="20"/>
          <w:u w:val="single"/>
          <w:lang w:val="lt-LT"/>
        </w:rPr>
        <w:t xml:space="preserve">iki </w:t>
      </w:r>
      <w:r w:rsidR="00F5054D" w:rsidRPr="000E02DA">
        <w:rPr>
          <w:rFonts w:ascii="Verdana" w:hAnsi="Verdana"/>
          <w:sz w:val="20"/>
          <w:szCs w:val="20"/>
          <w:u w:val="single"/>
          <w:lang w:val="lt-LT"/>
        </w:rPr>
        <w:t xml:space="preserve">2026 m. </w:t>
      </w:r>
      <w:r w:rsidR="000E02DA" w:rsidRPr="000E02DA">
        <w:rPr>
          <w:rFonts w:ascii="Verdana" w:hAnsi="Verdana"/>
          <w:sz w:val="20"/>
          <w:szCs w:val="20"/>
          <w:u w:val="single"/>
          <w:lang w:val="lt-LT"/>
        </w:rPr>
        <w:t>l</w:t>
      </w:r>
      <w:r w:rsidR="00F5054D" w:rsidRPr="000E02DA">
        <w:rPr>
          <w:rFonts w:ascii="Verdana" w:hAnsi="Verdana"/>
          <w:sz w:val="20"/>
          <w:szCs w:val="20"/>
          <w:u w:val="single"/>
          <w:lang w:val="lt-LT"/>
        </w:rPr>
        <w:t>apkričio 13 d</w:t>
      </w:r>
      <w:r w:rsidR="000E02DA" w:rsidRPr="000E02DA">
        <w:rPr>
          <w:rFonts w:ascii="Verdana" w:hAnsi="Verdana"/>
          <w:sz w:val="20"/>
          <w:szCs w:val="20"/>
          <w:u w:val="single"/>
          <w:lang w:val="lt-LT"/>
        </w:rPr>
        <w:t>.</w:t>
      </w:r>
      <w:r w:rsidR="00F5054D" w:rsidRPr="000E02DA">
        <w:rPr>
          <w:rFonts w:ascii="Verdana" w:hAnsi="Verdana"/>
          <w:sz w:val="20"/>
          <w:szCs w:val="20"/>
          <w:u w:val="single"/>
          <w:lang w:val="lt-LT"/>
        </w:rPr>
        <w:t xml:space="preserve"> </w:t>
      </w:r>
      <w:r w:rsidRPr="000E02DA">
        <w:rPr>
          <w:rFonts w:ascii="Verdana" w:hAnsi="Verdana"/>
          <w:sz w:val="20"/>
          <w:szCs w:val="20"/>
          <w:u w:val="single"/>
          <w:lang w:val="lt-LT"/>
        </w:rPr>
        <w:t>Tiekėjas</w:t>
      </w:r>
      <w:r w:rsidR="000E02DA" w:rsidRPr="000E02DA">
        <w:rPr>
          <w:rFonts w:ascii="Verdana" w:hAnsi="Verdana"/>
          <w:sz w:val="20"/>
          <w:szCs w:val="20"/>
          <w:u w:val="single"/>
          <w:lang w:val="lt-LT"/>
        </w:rPr>
        <w:t xml:space="preserve"> </w:t>
      </w:r>
      <w:r w:rsidRPr="000E02DA">
        <w:rPr>
          <w:rFonts w:ascii="Verdana" w:hAnsi="Verdana"/>
          <w:sz w:val="20"/>
          <w:szCs w:val="20"/>
          <w:u w:val="single"/>
          <w:lang w:val="lt-LT"/>
        </w:rPr>
        <w:t>Perkančiajai organizacijai turi pateikti galutinę rezultatų ataskaitą</w:t>
      </w:r>
      <w:r w:rsidR="27076872" w:rsidRPr="000E02DA">
        <w:rPr>
          <w:rFonts w:ascii="Verdana" w:hAnsi="Verdana"/>
          <w:sz w:val="20"/>
          <w:szCs w:val="20"/>
          <w:u w:val="single"/>
          <w:lang w:val="lt-LT"/>
        </w:rPr>
        <w:t xml:space="preserve">, </w:t>
      </w:r>
      <w:r w:rsidR="00F5054D" w:rsidRPr="000E02DA">
        <w:rPr>
          <w:rFonts w:ascii="Verdana" w:hAnsi="Verdana"/>
          <w:sz w:val="20"/>
          <w:szCs w:val="20"/>
          <w:u w:val="single"/>
          <w:lang w:val="lt-LT"/>
        </w:rPr>
        <w:t xml:space="preserve">kurią parašu </w:t>
      </w:r>
      <w:r w:rsidR="00F5054D" w:rsidRPr="48719DD7">
        <w:rPr>
          <w:rFonts w:ascii="Verdana" w:hAnsi="Verdana"/>
          <w:sz w:val="20"/>
          <w:szCs w:val="20"/>
          <w:u w:val="single"/>
          <w:lang w:val="lt-LT"/>
        </w:rPr>
        <w:t>patvirtin</w:t>
      </w:r>
      <w:r w:rsidR="46FA568B" w:rsidRPr="48719DD7">
        <w:rPr>
          <w:rFonts w:ascii="Verdana" w:hAnsi="Verdana"/>
          <w:sz w:val="20"/>
          <w:szCs w:val="20"/>
          <w:u w:val="single"/>
          <w:lang w:val="lt-LT"/>
        </w:rPr>
        <w:t>a</w:t>
      </w:r>
      <w:r w:rsidR="00F5054D" w:rsidRPr="000E02DA">
        <w:rPr>
          <w:rFonts w:ascii="Verdana" w:hAnsi="Verdana"/>
          <w:sz w:val="20"/>
          <w:szCs w:val="20"/>
          <w:u w:val="single"/>
          <w:lang w:val="lt-LT"/>
        </w:rPr>
        <w:t xml:space="preserve"> kiekvienos programoje dalyvavusios įmonės vadovas.</w:t>
      </w:r>
    </w:p>
    <w:p w14:paraId="6D625518" w14:textId="5E339EF7" w:rsidR="00A67420" w:rsidRPr="008A2CA0" w:rsidRDefault="005A38CF" w:rsidP="00693B4E">
      <w:pPr>
        <w:pStyle w:val="Sraopastraipa"/>
        <w:numPr>
          <w:ilvl w:val="0"/>
          <w:numId w:val="28"/>
        </w:numPr>
        <w:jc w:val="both"/>
        <w:rPr>
          <w:rFonts w:ascii="Verdana" w:hAnsi="Verdana"/>
          <w:sz w:val="20"/>
          <w:szCs w:val="20"/>
          <w:lang w:val="lt-LT"/>
        </w:rPr>
      </w:pPr>
      <w:r w:rsidRPr="008A2CA0">
        <w:rPr>
          <w:rFonts w:ascii="Verdana" w:hAnsi="Verdana"/>
          <w:sz w:val="20"/>
          <w:szCs w:val="20"/>
          <w:lang w:val="lt-LT"/>
        </w:rPr>
        <w:t>Teikdamas pasiūlymą</w:t>
      </w:r>
      <w:r w:rsidR="000E02DA">
        <w:rPr>
          <w:rFonts w:ascii="Verdana" w:hAnsi="Verdana"/>
          <w:sz w:val="20"/>
          <w:szCs w:val="20"/>
          <w:lang w:val="lt-LT"/>
        </w:rPr>
        <w:t xml:space="preserve"> </w:t>
      </w:r>
      <w:r w:rsidRPr="008A2CA0">
        <w:rPr>
          <w:rFonts w:ascii="Verdana" w:hAnsi="Verdana"/>
          <w:sz w:val="20"/>
          <w:szCs w:val="20"/>
          <w:lang w:val="lt-LT"/>
        </w:rPr>
        <w:t>Tiekėjas</w:t>
      </w:r>
      <w:r w:rsidR="000E02DA">
        <w:rPr>
          <w:rFonts w:ascii="Verdana" w:hAnsi="Verdana"/>
          <w:sz w:val="20"/>
          <w:szCs w:val="20"/>
          <w:lang w:val="lt-LT"/>
        </w:rPr>
        <w:t xml:space="preserve"> </w:t>
      </w:r>
      <w:r w:rsidRPr="008A2CA0">
        <w:rPr>
          <w:rFonts w:ascii="Verdana" w:hAnsi="Verdana"/>
          <w:sz w:val="20"/>
          <w:szCs w:val="20"/>
          <w:lang w:val="lt-LT"/>
        </w:rPr>
        <w:t>privalo įvertinti visus, su šioje Techninėje specifikacijoje nurodytų darbų įgyvendinimu susijusius,</w:t>
      </w:r>
      <w:r w:rsidR="000E02DA">
        <w:rPr>
          <w:rFonts w:ascii="Verdana" w:hAnsi="Verdana"/>
          <w:sz w:val="20"/>
          <w:szCs w:val="20"/>
          <w:lang w:val="lt-LT"/>
        </w:rPr>
        <w:t xml:space="preserve"> </w:t>
      </w:r>
      <w:r w:rsidRPr="008A2CA0">
        <w:rPr>
          <w:rFonts w:ascii="Verdana" w:hAnsi="Verdana"/>
          <w:sz w:val="20"/>
          <w:szCs w:val="20"/>
          <w:lang w:val="lt-LT"/>
        </w:rPr>
        <w:t>kaštus, siekiant kokybiško Paslaugų suteikimo ir geriausio rezultato.</w:t>
      </w:r>
      <w:r w:rsidR="000E02DA">
        <w:rPr>
          <w:rFonts w:ascii="Verdana" w:hAnsi="Verdana"/>
          <w:sz w:val="20"/>
          <w:szCs w:val="20"/>
          <w:lang w:val="lt-LT"/>
        </w:rPr>
        <w:t xml:space="preserve"> </w:t>
      </w:r>
    </w:p>
    <w:p w14:paraId="284283A9" w14:textId="4BF3BB2D" w:rsidR="005A38CF" w:rsidRPr="008A2CA0" w:rsidRDefault="005A38CF" w:rsidP="007D0A54">
      <w:pPr>
        <w:rPr>
          <w:rFonts w:ascii="Verdana" w:hAnsi="Verdana"/>
          <w:sz w:val="20"/>
          <w:szCs w:val="20"/>
        </w:rPr>
      </w:pPr>
      <w:r w:rsidRPr="008A2CA0">
        <w:rPr>
          <w:rFonts w:ascii="Verdana" w:hAnsi="Verdana"/>
          <w:sz w:val="20"/>
          <w:szCs w:val="20"/>
          <w:lang w:val="lt-LT"/>
        </w:rPr>
        <w:t> </w:t>
      </w:r>
    </w:p>
    <w:p w14:paraId="1F7B62BE" w14:textId="77777777" w:rsidR="004062F9" w:rsidRPr="008A2CA0" w:rsidRDefault="004062F9" w:rsidP="00DE72B3">
      <w:pPr>
        <w:spacing w:after="120"/>
        <w:rPr>
          <w:rFonts w:ascii="Verdana" w:hAnsi="Verdana" w:cs="Times New Roman"/>
          <w:sz w:val="20"/>
          <w:szCs w:val="20"/>
        </w:rPr>
      </w:pPr>
    </w:p>
    <w:sectPr w:rsidR="004062F9" w:rsidRPr="008A2CA0" w:rsidSect="00780137">
      <w:headerReference w:type="default" r:id="rId10"/>
      <w:pgSz w:w="12240" w:h="15840"/>
      <w:pgMar w:top="1440" w:right="758"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A913" w14:textId="77777777" w:rsidR="00F702E0" w:rsidRDefault="00F702E0" w:rsidP="00DE72B3">
      <w:pPr>
        <w:spacing w:after="0" w:line="240" w:lineRule="auto"/>
      </w:pPr>
      <w:r>
        <w:separator/>
      </w:r>
    </w:p>
  </w:endnote>
  <w:endnote w:type="continuationSeparator" w:id="0">
    <w:p w14:paraId="106DE5D8" w14:textId="77777777" w:rsidR="00F702E0" w:rsidRDefault="00F702E0" w:rsidP="00DE7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4B237" w14:textId="77777777" w:rsidR="00F702E0" w:rsidRDefault="00F702E0" w:rsidP="00DE72B3">
      <w:pPr>
        <w:spacing w:after="0" w:line="240" w:lineRule="auto"/>
      </w:pPr>
      <w:r>
        <w:separator/>
      </w:r>
    </w:p>
  </w:footnote>
  <w:footnote w:type="continuationSeparator" w:id="0">
    <w:p w14:paraId="5D47E99C" w14:textId="77777777" w:rsidR="00F702E0" w:rsidRDefault="00F702E0" w:rsidP="00DE7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5625" w14:textId="1F9E0C02" w:rsidR="000C3360" w:rsidRPr="00944DB8" w:rsidRDefault="00944DB8" w:rsidP="000C3360">
    <w:pPr>
      <w:pStyle w:val="Antrats"/>
      <w:jc w:val="right"/>
      <w:rPr>
        <w:rFonts w:ascii="Verdana" w:hAnsi="Verdana"/>
        <w:color w:val="4F81BD" w:themeColor="accent1"/>
        <w:sz w:val="18"/>
        <w:szCs w:val="18"/>
        <w:lang w:val="lt-LT"/>
      </w:rPr>
    </w:pPr>
    <w:r w:rsidRPr="00944DB8">
      <w:rPr>
        <w:rFonts w:ascii="Verdana" w:hAnsi="Verdana"/>
        <w:color w:val="4F81BD" w:themeColor="accent1"/>
        <w:sz w:val="18"/>
        <w:szCs w:val="18"/>
        <w:lang w:val="lt-LT"/>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6AD4CF6"/>
    <w:multiLevelType w:val="multilevel"/>
    <w:tmpl w:val="9DCA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6906DB"/>
    <w:multiLevelType w:val="multilevel"/>
    <w:tmpl w:val="7A4E8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07028E"/>
    <w:multiLevelType w:val="multilevel"/>
    <w:tmpl w:val="660443A6"/>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0B5606"/>
    <w:multiLevelType w:val="multilevel"/>
    <w:tmpl w:val="F998C1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EE0AEE"/>
    <w:multiLevelType w:val="multilevel"/>
    <w:tmpl w:val="D6C4B844"/>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4C080A"/>
    <w:multiLevelType w:val="multilevel"/>
    <w:tmpl w:val="13FE3C46"/>
    <w:lvl w:ilvl="0">
      <w:start w:val="10"/>
      <w:numFmt w:val="decimal"/>
      <w:lvlText w:val="%1"/>
      <w:lvlJc w:val="left"/>
      <w:pPr>
        <w:ind w:left="600" w:hanging="600"/>
      </w:pPr>
      <w:rPr>
        <w:rFonts w:ascii="Times New Roman" w:hAnsi="Times New Roman" w:cs="Times New Roman" w:hint="default"/>
        <w:sz w:val="24"/>
      </w:rPr>
    </w:lvl>
    <w:lvl w:ilvl="1">
      <w:start w:val="2"/>
      <w:numFmt w:val="decimal"/>
      <w:lvlText w:val="%1.%2"/>
      <w:lvlJc w:val="left"/>
      <w:pPr>
        <w:ind w:left="996" w:hanging="600"/>
      </w:pPr>
      <w:rPr>
        <w:rFonts w:ascii="Times New Roman" w:hAnsi="Times New Roman" w:cs="Times New Roman" w:hint="default"/>
        <w:sz w:val="24"/>
      </w:rPr>
    </w:lvl>
    <w:lvl w:ilvl="2">
      <w:start w:val="1"/>
      <w:numFmt w:val="decimal"/>
      <w:lvlText w:val="%1.%2.%3"/>
      <w:lvlJc w:val="left"/>
      <w:pPr>
        <w:ind w:left="1512" w:hanging="720"/>
      </w:pPr>
      <w:rPr>
        <w:rFonts w:ascii="Times New Roman" w:hAnsi="Times New Roman" w:cs="Times New Roman" w:hint="default"/>
        <w:sz w:val="24"/>
      </w:rPr>
    </w:lvl>
    <w:lvl w:ilvl="3">
      <w:start w:val="1"/>
      <w:numFmt w:val="decimal"/>
      <w:lvlText w:val="%1.%2.%3.%4"/>
      <w:lvlJc w:val="left"/>
      <w:pPr>
        <w:ind w:left="1908" w:hanging="720"/>
      </w:pPr>
      <w:rPr>
        <w:rFonts w:ascii="Times New Roman" w:hAnsi="Times New Roman" w:cs="Times New Roman" w:hint="default"/>
        <w:sz w:val="24"/>
      </w:rPr>
    </w:lvl>
    <w:lvl w:ilvl="4">
      <w:start w:val="1"/>
      <w:numFmt w:val="decimal"/>
      <w:lvlText w:val="%1.%2.%3.%4.%5"/>
      <w:lvlJc w:val="left"/>
      <w:pPr>
        <w:ind w:left="2664" w:hanging="1080"/>
      </w:pPr>
      <w:rPr>
        <w:rFonts w:ascii="Times New Roman" w:hAnsi="Times New Roman" w:cs="Times New Roman" w:hint="default"/>
        <w:sz w:val="24"/>
      </w:rPr>
    </w:lvl>
    <w:lvl w:ilvl="5">
      <w:start w:val="1"/>
      <w:numFmt w:val="decimal"/>
      <w:lvlText w:val="%1.%2.%3.%4.%5.%6"/>
      <w:lvlJc w:val="left"/>
      <w:pPr>
        <w:ind w:left="3060" w:hanging="1080"/>
      </w:pPr>
      <w:rPr>
        <w:rFonts w:ascii="Times New Roman" w:hAnsi="Times New Roman" w:cs="Times New Roman" w:hint="default"/>
        <w:sz w:val="24"/>
      </w:rPr>
    </w:lvl>
    <w:lvl w:ilvl="6">
      <w:start w:val="1"/>
      <w:numFmt w:val="decimal"/>
      <w:lvlText w:val="%1.%2.%3.%4.%5.%6.%7"/>
      <w:lvlJc w:val="left"/>
      <w:pPr>
        <w:ind w:left="3816" w:hanging="1440"/>
      </w:pPr>
      <w:rPr>
        <w:rFonts w:ascii="Times New Roman" w:hAnsi="Times New Roman" w:cs="Times New Roman" w:hint="default"/>
        <w:sz w:val="24"/>
      </w:rPr>
    </w:lvl>
    <w:lvl w:ilvl="7">
      <w:start w:val="1"/>
      <w:numFmt w:val="decimal"/>
      <w:lvlText w:val="%1.%2.%3.%4.%5.%6.%7.%8"/>
      <w:lvlJc w:val="left"/>
      <w:pPr>
        <w:ind w:left="4572" w:hanging="1800"/>
      </w:pPr>
      <w:rPr>
        <w:rFonts w:ascii="Times New Roman" w:hAnsi="Times New Roman" w:cs="Times New Roman" w:hint="default"/>
        <w:sz w:val="24"/>
      </w:rPr>
    </w:lvl>
    <w:lvl w:ilvl="8">
      <w:start w:val="1"/>
      <w:numFmt w:val="decimal"/>
      <w:lvlText w:val="%1.%2.%3.%4.%5.%6.%7.%8.%9"/>
      <w:lvlJc w:val="left"/>
      <w:pPr>
        <w:ind w:left="4968" w:hanging="1800"/>
      </w:pPr>
      <w:rPr>
        <w:rFonts w:ascii="Times New Roman" w:hAnsi="Times New Roman" w:cs="Times New Roman" w:hint="default"/>
        <w:sz w:val="24"/>
      </w:rPr>
    </w:lvl>
  </w:abstractNum>
  <w:abstractNum w:abstractNumId="15" w15:restartNumberingAfterBreak="0">
    <w:nsid w:val="1F9834D7"/>
    <w:multiLevelType w:val="hybridMultilevel"/>
    <w:tmpl w:val="3DAE9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4142C8"/>
    <w:multiLevelType w:val="multilevel"/>
    <w:tmpl w:val="73D06576"/>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CE41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DC4904"/>
    <w:multiLevelType w:val="multilevel"/>
    <w:tmpl w:val="C532A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9D4788"/>
    <w:multiLevelType w:val="multilevel"/>
    <w:tmpl w:val="D89C5D00"/>
    <w:lvl w:ilvl="0">
      <w:start w:val="1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825861"/>
    <w:multiLevelType w:val="multilevel"/>
    <w:tmpl w:val="7E82B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B717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2F60D3"/>
    <w:multiLevelType w:val="multilevel"/>
    <w:tmpl w:val="B838B372"/>
    <w:lvl w:ilvl="0">
      <w:start w:val="1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2F3DFC"/>
    <w:multiLevelType w:val="multilevel"/>
    <w:tmpl w:val="5C745050"/>
    <w:lvl w:ilvl="0">
      <w:start w:val="1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491918"/>
    <w:multiLevelType w:val="multilevel"/>
    <w:tmpl w:val="CCCC2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3C07A3"/>
    <w:multiLevelType w:val="multilevel"/>
    <w:tmpl w:val="13E8176A"/>
    <w:lvl w:ilvl="0">
      <w:start w:val="10"/>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5E1D40"/>
    <w:multiLevelType w:val="multilevel"/>
    <w:tmpl w:val="A6E2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20100D"/>
    <w:multiLevelType w:val="multilevel"/>
    <w:tmpl w:val="0492A0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5224DD"/>
    <w:multiLevelType w:val="multilevel"/>
    <w:tmpl w:val="13E8176A"/>
    <w:lvl w:ilvl="0">
      <w:start w:val="10"/>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C717FC"/>
    <w:multiLevelType w:val="multilevel"/>
    <w:tmpl w:val="B77C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A31612"/>
    <w:multiLevelType w:val="multilevel"/>
    <w:tmpl w:val="E124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207E35"/>
    <w:multiLevelType w:val="multilevel"/>
    <w:tmpl w:val="318E6D3C"/>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810758"/>
    <w:multiLevelType w:val="multilevel"/>
    <w:tmpl w:val="C346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98013D"/>
    <w:multiLevelType w:val="multilevel"/>
    <w:tmpl w:val="5DC25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1823C4"/>
    <w:multiLevelType w:val="multilevel"/>
    <w:tmpl w:val="94A4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766326"/>
    <w:multiLevelType w:val="multilevel"/>
    <w:tmpl w:val="1800356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1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6D70AB"/>
    <w:multiLevelType w:val="multilevel"/>
    <w:tmpl w:val="29BA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2B23B4"/>
    <w:multiLevelType w:val="multilevel"/>
    <w:tmpl w:val="BB149730"/>
    <w:lvl w:ilvl="0">
      <w:start w:val="1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411A1D"/>
    <w:multiLevelType w:val="multilevel"/>
    <w:tmpl w:val="FD22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6E1575"/>
    <w:multiLevelType w:val="multilevel"/>
    <w:tmpl w:val="ABE2994C"/>
    <w:lvl w:ilvl="0">
      <w:start w:val="1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7685564">
    <w:abstractNumId w:val="17"/>
  </w:num>
  <w:num w:numId="2" w16cid:durableId="1091075948">
    <w:abstractNumId w:val="15"/>
  </w:num>
  <w:num w:numId="3" w16cid:durableId="1105534858">
    <w:abstractNumId w:val="4"/>
  </w:num>
  <w:num w:numId="4" w16cid:durableId="1127434704">
    <w:abstractNumId w:val="35"/>
  </w:num>
  <w:num w:numId="5" w16cid:durableId="1147356896">
    <w:abstractNumId w:val="33"/>
  </w:num>
  <w:num w:numId="6" w16cid:durableId="1197545558">
    <w:abstractNumId w:val="37"/>
  </w:num>
  <w:num w:numId="7" w16cid:durableId="1323002252">
    <w:abstractNumId w:val="22"/>
  </w:num>
  <w:num w:numId="8" w16cid:durableId="1374816739">
    <w:abstractNumId w:val="13"/>
  </w:num>
  <w:num w:numId="9" w16cid:durableId="1378360269">
    <w:abstractNumId w:val="18"/>
  </w:num>
  <w:num w:numId="10" w16cid:durableId="1389643534">
    <w:abstractNumId w:val="23"/>
  </w:num>
  <w:num w:numId="11" w16cid:durableId="1389844338">
    <w:abstractNumId w:val="2"/>
  </w:num>
  <w:num w:numId="12" w16cid:durableId="1426801867">
    <w:abstractNumId w:val="11"/>
  </w:num>
  <w:num w:numId="13" w16cid:durableId="1528635755">
    <w:abstractNumId w:val="21"/>
  </w:num>
  <w:num w:numId="14" w16cid:durableId="168494669">
    <w:abstractNumId w:val="3"/>
  </w:num>
  <w:num w:numId="15" w16cid:durableId="1686320401">
    <w:abstractNumId w:val="1"/>
  </w:num>
  <w:num w:numId="16" w16cid:durableId="1701399725">
    <w:abstractNumId w:val="7"/>
  </w:num>
  <w:num w:numId="17" w16cid:durableId="1713918077">
    <w:abstractNumId w:val="10"/>
  </w:num>
  <w:num w:numId="18" w16cid:durableId="1770852760">
    <w:abstractNumId w:val="14"/>
  </w:num>
  <w:num w:numId="19" w16cid:durableId="1938101368">
    <w:abstractNumId w:val="0"/>
  </w:num>
  <w:num w:numId="20" w16cid:durableId="1957829106">
    <w:abstractNumId w:val="29"/>
  </w:num>
  <w:num w:numId="21" w16cid:durableId="2007509169">
    <w:abstractNumId w:val="32"/>
  </w:num>
  <w:num w:numId="22" w16cid:durableId="2045061139">
    <w:abstractNumId w:val="28"/>
  </w:num>
  <w:num w:numId="23" w16cid:durableId="2131976626">
    <w:abstractNumId w:val="16"/>
  </w:num>
  <w:num w:numId="24" w16cid:durableId="233901670">
    <w:abstractNumId w:val="24"/>
  </w:num>
  <w:num w:numId="25" w16cid:durableId="339476483">
    <w:abstractNumId w:val="19"/>
  </w:num>
  <w:num w:numId="26" w16cid:durableId="346754789">
    <w:abstractNumId w:val="9"/>
  </w:num>
  <w:num w:numId="27" w16cid:durableId="394864183">
    <w:abstractNumId w:val="31"/>
  </w:num>
  <w:num w:numId="28" w16cid:durableId="425150670">
    <w:abstractNumId w:val="25"/>
  </w:num>
  <w:num w:numId="29" w16cid:durableId="471098644">
    <w:abstractNumId w:val="36"/>
  </w:num>
  <w:num w:numId="30" w16cid:durableId="533350545">
    <w:abstractNumId w:val="12"/>
  </w:num>
  <w:num w:numId="31" w16cid:durableId="584146324">
    <w:abstractNumId w:val="26"/>
  </w:num>
  <w:num w:numId="32" w16cid:durableId="694769320">
    <w:abstractNumId w:val="5"/>
  </w:num>
  <w:num w:numId="33" w16cid:durableId="705832825">
    <w:abstractNumId w:val="6"/>
  </w:num>
  <w:num w:numId="34" w16cid:durableId="77946356">
    <w:abstractNumId w:val="34"/>
  </w:num>
  <w:num w:numId="35" w16cid:durableId="825439755">
    <w:abstractNumId w:val="30"/>
  </w:num>
  <w:num w:numId="36" w16cid:durableId="86389812">
    <w:abstractNumId w:val="27"/>
  </w:num>
  <w:num w:numId="37" w16cid:durableId="950210968">
    <w:abstractNumId w:val="38"/>
  </w:num>
  <w:num w:numId="38" w16cid:durableId="978076873">
    <w:abstractNumId w:val="39"/>
  </w:num>
  <w:num w:numId="39" w16cid:durableId="984242907">
    <w:abstractNumId w:val="8"/>
  </w:num>
  <w:num w:numId="40" w16cid:durableId="9976106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DB7"/>
    <w:rsid w:val="000031D2"/>
    <w:rsid w:val="000071D7"/>
    <w:rsid w:val="000124E4"/>
    <w:rsid w:val="00012887"/>
    <w:rsid w:val="00024E96"/>
    <w:rsid w:val="0003058F"/>
    <w:rsid w:val="00034616"/>
    <w:rsid w:val="000527E3"/>
    <w:rsid w:val="000536BE"/>
    <w:rsid w:val="0006063C"/>
    <w:rsid w:val="0006462B"/>
    <w:rsid w:val="0007161C"/>
    <w:rsid w:val="00071D03"/>
    <w:rsid w:val="000836C2"/>
    <w:rsid w:val="000855F6"/>
    <w:rsid w:val="000862A5"/>
    <w:rsid w:val="000870D0"/>
    <w:rsid w:val="000937FD"/>
    <w:rsid w:val="000B1671"/>
    <w:rsid w:val="000C3360"/>
    <w:rsid w:val="000C72B4"/>
    <w:rsid w:val="000E02DA"/>
    <w:rsid w:val="000E0B22"/>
    <w:rsid w:val="000F13BF"/>
    <w:rsid w:val="000F2A8C"/>
    <w:rsid w:val="00100B8B"/>
    <w:rsid w:val="00113E1D"/>
    <w:rsid w:val="001233AA"/>
    <w:rsid w:val="0014393C"/>
    <w:rsid w:val="00146601"/>
    <w:rsid w:val="0015074B"/>
    <w:rsid w:val="0015456E"/>
    <w:rsid w:val="001727C7"/>
    <w:rsid w:val="0017363F"/>
    <w:rsid w:val="00181A77"/>
    <w:rsid w:val="00181BC4"/>
    <w:rsid w:val="001828F6"/>
    <w:rsid w:val="00183B41"/>
    <w:rsid w:val="001848AB"/>
    <w:rsid w:val="00186610"/>
    <w:rsid w:val="00195F6F"/>
    <w:rsid w:val="001973A6"/>
    <w:rsid w:val="001A0BC3"/>
    <w:rsid w:val="001A1A1A"/>
    <w:rsid w:val="001A36A7"/>
    <w:rsid w:val="001A48F0"/>
    <w:rsid w:val="001B7C39"/>
    <w:rsid w:val="001C2B9C"/>
    <w:rsid w:val="001C446D"/>
    <w:rsid w:val="001C7008"/>
    <w:rsid w:val="001D4B4E"/>
    <w:rsid w:val="001E6D6C"/>
    <w:rsid w:val="001F05A3"/>
    <w:rsid w:val="0020444F"/>
    <w:rsid w:val="00216602"/>
    <w:rsid w:val="00217877"/>
    <w:rsid w:val="00222E8B"/>
    <w:rsid w:val="00223AFA"/>
    <w:rsid w:val="0022466B"/>
    <w:rsid w:val="002334F4"/>
    <w:rsid w:val="00251333"/>
    <w:rsid w:val="002539EB"/>
    <w:rsid w:val="00254A5F"/>
    <w:rsid w:val="002614F1"/>
    <w:rsid w:val="00272A95"/>
    <w:rsid w:val="00274391"/>
    <w:rsid w:val="002848B7"/>
    <w:rsid w:val="00285805"/>
    <w:rsid w:val="002866AD"/>
    <w:rsid w:val="002874BB"/>
    <w:rsid w:val="0029639D"/>
    <w:rsid w:val="002B1492"/>
    <w:rsid w:val="002C420F"/>
    <w:rsid w:val="002C74F8"/>
    <w:rsid w:val="002D36E2"/>
    <w:rsid w:val="002F7C36"/>
    <w:rsid w:val="003113A7"/>
    <w:rsid w:val="00317652"/>
    <w:rsid w:val="0032042C"/>
    <w:rsid w:val="0032581C"/>
    <w:rsid w:val="00326F90"/>
    <w:rsid w:val="00332EA0"/>
    <w:rsid w:val="0033538A"/>
    <w:rsid w:val="00344CDB"/>
    <w:rsid w:val="00345E55"/>
    <w:rsid w:val="003556ED"/>
    <w:rsid w:val="0036053F"/>
    <w:rsid w:val="00360667"/>
    <w:rsid w:val="00360694"/>
    <w:rsid w:val="0036484E"/>
    <w:rsid w:val="00391897"/>
    <w:rsid w:val="003A3ED6"/>
    <w:rsid w:val="003A4236"/>
    <w:rsid w:val="003B0436"/>
    <w:rsid w:val="003C2658"/>
    <w:rsid w:val="003C730D"/>
    <w:rsid w:val="003D4272"/>
    <w:rsid w:val="003D44E3"/>
    <w:rsid w:val="003F27B8"/>
    <w:rsid w:val="003F7E60"/>
    <w:rsid w:val="0040274A"/>
    <w:rsid w:val="00405BD3"/>
    <w:rsid w:val="004062F9"/>
    <w:rsid w:val="00412165"/>
    <w:rsid w:val="00415435"/>
    <w:rsid w:val="0042482A"/>
    <w:rsid w:val="00441DF1"/>
    <w:rsid w:val="004506EC"/>
    <w:rsid w:val="004652E8"/>
    <w:rsid w:val="00466191"/>
    <w:rsid w:val="00486284"/>
    <w:rsid w:val="004920FE"/>
    <w:rsid w:val="00492543"/>
    <w:rsid w:val="00494B8C"/>
    <w:rsid w:val="004970D2"/>
    <w:rsid w:val="004A0651"/>
    <w:rsid w:val="004A1224"/>
    <w:rsid w:val="004B3DD2"/>
    <w:rsid w:val="004D73CF"/>
    <w:rsid w:val="004E5066"/>
    <w:rsid w:val="004E6A1B"/>
    <w:rsid w:val="004F1691"/>
    <w:rsid w:val="00512F11"/>
    <w:rsid w:val="005130E9"/>
    <w:rsid w:val="00513F92"/>
    <w:rsid w:val="00515E8A"/>
    <w:rsid w:val="00522B14"/>
    <w:rsid w:val="005236EE"/>
    <w:rsid w:val="00525D91"/>
    <w:rsid w:val="00534487"/>
    <w:rsid w:val="00555E90"/>
    <w:rsid w:val="005718A8"/>
    <w:rsid w:val="00585402"/>
    <w:rsid w:val="00587D49"/>
    <w:rsid w:val="00591572"/>
    <w:rsid w:val="0059416C"/>
    <w:rsid w:val="005A07CD"/>
    <w:rsid w:val="005A0F7D"/>
    <w:rsid w:val="005A38CF"/>
    <w:rsid w:val="005A3A47"/>
    <w:rsid w:val="005A6C19"/>
    <w:rsid w:val="005B6E0D"/>
    <w:rsid w:val="005C0872"/>
    <w:rsid w:val="005C1CC1"/>
    <w:rsid w:val="005D08AD"/>
    <w:rsid w:val="005E16FA"/>
    <w:rsid w:val="005E3E07"/>
    <w:rsid w:val="005F22E3"/>
    <w:rsid w:val="005F41D4"/>
    <w:rsid w:val="00607618"/>
    <w:rsid w:val="0061484E"/>
    <w:rsid w:val="00622B98"/>
    <w:rsid w:val="00622C3E"/>
    <w:rsid w:val="00633BEC"/>
    <w:rsid w:val="00634EE2"/>
    <w:rsid w:val="0063609A"/>
    <w:rsid w:val="006431D9"/>
    <w:rsid w:val="00646187"/>
    <w:rsid w:val="0065252F"/>
    <w:rsid w:val="00656608"/>
    <w:rsid w:val="00657F63"/>
    <w:rsid w:val="00664107"/>
    <w:rsid w:val="00667854"/>
    <w:rsid w:val="006709C0"/>
    <w:rsid w:val="006711CC"/>
    <w:rsid w:val="0067447E"/>
    <w:rsid w:val="00674C95"/>
    <w:rsid w:val="0068477D"/>
    <w:rsid w:val="0068712A"/>
    <w:rsid w:val="00693B4E"/>
    <w:rsid w:val="006C0139"/>
    <w:rsid w:val="006D0E62"/>
    <w:rsid w:val="006F5CF0"/>
    <w:rsid w:val="006F6B1D"/>
    <w:rsid w:val="007003F6"/>
    <w:rsid w:val="007055F4"/>
    <w:rsid w:val="00711A22"/>
    <w:rsid w:val="0071601C"/>
    <w:rsid w:val="00717F43"/>
    <w:rsid w:val="007607E4"/>
    <w:rsid w:val="00766524"/>
    <w:rsid w:val="00767B95"/>
    <w:rsid w:val="007704CE"/>
    <w:rsid w:val="0077326A"/>
    <w:rsid w:val="00780137"/>
    <w:rsid w:val="00783CA3"/>
    <w:rsid w:val="00792CA2"/>
    <w:rsid w:val="00794040"/>
    <w:rsid w:val="007A354A"/>
    <w:rsid w:val="007B1E76"/>
    <w:rsid w:val="007B2E1A"/>
    <w:rsid w:val="007B4B24"/>
    <w:rsid w:val="007D0A54"/>
    <w:rsid w:val="007D0BF9"/>
    <w:rsid w:val="007D295E"/>
    <w:rsid w:val="007F65F6"/>
    <w:rsid w:val="0080266B"/>
    <w:rsid w:val="008046C5"/>
    <w:rsid w:val="00807D86"/>
    <w:rsid w:val="00812419"/>
    <w:rsid w:val="008210DD"/>
    <w:rsid w:val="008217D9"/>
    <w:rsid w:val="00834887"/>
    <w:rsid w:val="00844B43"/>
    <w:rsid w:val="00853C9A"/>
    <w:rsid w:val="008572A7"/>
    <w:rsid w:val="00860E70"/>
    <w:rsid w:val="00864D8F"/>
    <w:rsid w:val="00865C70"/>
    <w:rsid w:val="00866499"/>
    <w:rsid w:val="00880E10"/>
    <w:rsid w:val="00883FE6"/>
    <w:rsid w:val="00887354"/>
    <w:rsid w:val="008932A3"/>
    <w:rsid w:val="008A1CDE"/>
    <w:rsid w:val="008A2CA0"/>
    <w:rsid w:val="008B5B48"/>
    <w:rsid w:val="008C3DA7"/>
    <w:rsid w:val="008C4F38"/>
    <w:rsid w:val="008C547D"/>
    <w:rsid w:val="008D4E91"/>
    <w:rsid w:val="008D5B41"/>
    <w:rsid w:val="008D6A9D"/>
    <w:rsid w:val="008D71E4"/>
    <w:rsid w:val="008F7B7E"/>
    <w:rsid w:val="00907B56"/>
    <w:rsid w:val="00910E3A"/>
    <w:rsid w:val="009119AD"/>
    <w:rsid w:val="00915022"/>
    <w:rsid w:val="00917BC3"/>
    <w:rsid w:val="0093039C"/>
    <w:rsid w:val="00932760"/>
    <w:rsid w:val="00944DB8"/>
    <w:rsid w:val="0095442A"/>
    <w:rsid w:val="00956B85"/>
    <w:rsid w:val="00981990"/>
    <w:rsid w:val="00986E74"/>
    <w:rsid w:val="00997817"/>
    <w:rsid w:val="009A0BD5"/>
    <w:rsid w:val="009A2B6A"/>
    <w:rsid w:val="009C3604"/>
    <w:rsid w:val="009C4D6D"/>
    <w:rsid w:val="009D304D"/>
    <w:rsid w:val="009D3D79"/>
    <w:rsid w:val="009E3DCA"/>
    <w:rsid w:val="009F3FD3"/>
    <w:rsid w:val="009F5CFE"/>
    <w:rsid w:val="009F7070"/>
    <w:rsid w:val="00A013E0"/>
    <w:rsid w:val="00A04129"/>
    <w:rsid w:val="00A052FC"/>
    <w:rsid w:val="00A24D96"/>
    <w:rsid w:val="00A265D9"/>
    <w:rsid w:val="00A27C7B"/>
    <w:rsid w:val="00A30ED9"/>
    <w:rsid w:val="00A34398"/>
    <w:rsid w:val="00A34C2B"/>
    <w:rsid w:val="00A4347C"/>
    <w:rsid w:val="00A53773"/>
    <w:rsid w:val="00A667F9"/>
    <w:rsid w:val="00A67420"/>
    <w:rsid w:val="00A676D2"/>
    <w:rsid w:val="00A91FD2"/>
    <w:rsid w:val="00AA13AB"/>
    <w:rsid w:val="00AA1D8D"/>
    <w:rsid w:val="00AA3497"/>
    <w:rsid w:val="00AA6F79"/>
    <w:rsid w:val="00AB6F40"/>
    <w:rsid w:val="00AC2C44"/>
    <w:rsid w:val="00AC65AC"/>
    <w:rsid w:val="00AD4338"/>
    <w:rsid w:val="00AD6618"/>
    <w:rsid w:val="00AD7DB4"/>
    <w:rsid w:val="00AE0A69"/>
    <w:rsid w:val="00B03663"/>
    <w:rsid w:val="00B03B5C"/>
    <w:rsid w:val="00B050BA"/>
    <w:rsid w:val="00B12D2B"/>
    <w:rsid w:val="00B140EC"/>
    <w:rsid w:val="00B27CC8"/>
    <w:rsid w:val="00B327A4"/>
    <w:rsid w:val="00B366D5"/>
    <w:rsid w:val="00B47730"/>
    <w:rsid w:val="00B54C72"/>
    <w:rsid w:val="00B67A73"/>
    <w:rsid w:val="00B805EF"/>
    <w:rsid w:val="00B80A88"/>
    <w:rsid w:val="00B82FDC"/>
    <w:rsid w:val="00B877B0"/>
    <w:rsid w:val="00B87DA1"/>
    <w:rsid w:val="00BA4890"/>
    <w:rsid w:val="00BD284A"/>
    <w:rsid w:val="00BD2C5F"/>
    <w:rsid w:val="00BF3751"/>
    <w:rsid w:val="00BF3D16"/>
    <w:rsid w:val="00C00A5B"/>
    <w:rsid w:val="00C02F26"/>
    <w:rsid w:val="00C04853"/>
    <w:rsid w:val="00C14994"/>
    <w:rsid w:val="00C20DB4"/>
    <w:rsid w:val="00C21E6A"/>
    <w:rsid w:val="00C2403F"/>
    <w:rsid w:val="00C47169"/>
    <w:rsid w:val="00C479F8"/>
    <w:rsid w:val="00C5071E"/>
    <w:rsid w:val="00C60119"/>
    <w:rsid w:val="00C73454"/>
    <w:rsid w:val="00C7671C"/>
    <w:rsid w:val="00CB0664"/>
    <w:rsid w:val="00CB4381"/>
    <w:rsid w:val="00CB6587"/>
    <w:rsid w:val="00CC5E39"/>
    <w:rsid w:val="00CC7900"/>
    <w:rsid w:val="00CD0612"/>
    <w:rsid w:val="00CD4EBA"/>
    <w:rsid w:val="00CD5202"/>
    <w:rsid w:val="00CD607F"/>
    <w:rsid w:val="00CE07C2"/>
    <w:rsid w:val="00CF0A09"/>
    <w:rsid w:val="00CF0E17"/>
    <w:rsid w:val="00D04CAE"/>
    <w:rsid w:val="00D05581"/>
    <w:rsid w:val="00D24741"/>
    <w:rsid w:val="00D27733"/>
    <w:rsid w:val="00D31D90"/>
    <w:rsid w:val="00D33E75"/>
    <w:rsid w:val="00D356B6"/>
    <w:rsid w:val="00D4153C"/>
    <w:rsid w:val="00D503BE"/>
    <w:rsid w:val="00D675AA"/>
    <w:rsid w:val="00D72A92"/>
    <w:rsid w:val="00D72EB9"/>
    <w:rsid w:val="00D735A9"/>
    <w:rsid w:val="00D7685B"/>
    <w:rsid w:val="00D874A6"/>
    <w:rsid w:val="00D903C8"/>
    <w:rsid w:val="00DC2673"/>
    <w:rsid w:val="00DC4BA5"/>
    <w:rsid w:val="00DE0EA1"/>
    <w:rsid w:val="00DE72B3"/>
    <w:rsid w:val="00DF337B"/>
    <w:rsid w:val="00E23D36"/>
    <w:rsid w:val="00E25FE7"/>
    <w:rsid w:val="00E52577"/>
    <w:rsid w:val="00E54E90"/>
    <w:rsid w:val="00E63426"/>
    <w:rsid w:val="00E956FB"/>
    <w:rsid w:val="00EA5F16"/>
    <w:rsid w:val="00EB17BD"/>
    <w:rsid w:val="00EB1F69"/>
    <w:rsid w:val="00ED0692"/>
    <w:rsid w:val="00ED71D7"/>
    <w:rsid w:val="00ED77CB"/>
    <w:rsid w:val="00ED7F20"/>
    <w:rsid w:val="00F23C02"/>
    <w:rsid w:val="00F2572F"/>
    <w:rsid w:val="00F3346C"/>
    <w:rsid w:val="00F352D8"/>
    <w:rsid w:val="00F37E8F"/>
    <w:rsid w:val="00F40C60"/>
    <w:rsid w:val="00F44BC4"/>
    <w:rsid w:val="00F46014"/>
    <w:rsid w:val="00F5054D"/>
    <w:rsid w:val="00F52ECF"/>
    <w:rsid w:val="00F54F85"/>
    <w:rsid w:val="00F60840"/>
    <w:rsid w:val="00F66957"/>
    <w:rsid w:val="00F702E0"/>
    <w:rsid w:val="00F7354B"/>
    <w:rsid w:val="00F77231"/>
    <w:rsid w:val="00F8316D"/>
    <w:rsid w:val="00FA2697"/>
    <w:rsid w:val="00FA6224"/>
    <w:rsid w:val="00FA6592"/>
    <w:rsid w:val="00FA69DD"/>
    <w:rsid w:val="00FA7F19"/>
    <w:rsid w:val="00FB38B9"/>
    <w:rsid w:val="00FC0588"/>
    <w:rsid w:val="00FC693F"/>
    <w:rsid w:val="00FD3DEA"/>
    <w:rsid w:val="028547A2"/>
    <w:rsid w:val="032B4133"/>
    <w:rsid w:val="03301E8F"/>
    <w:rsid w:val="03795A5E"/>
    <w:rsid w:val="0A80A98E"/>
    <w:rsid w:val="0CF67A4F"/>
    <w:rsid w:val="0ED77816"/>
    <w:rsid w:val="0F6259B9"/>
    <w:rsid w:val="11E78813"/>
    <w:rsid w:val="12120AD0"/>
    <w:rsid w:val="131B7C24"/>
    <w:rsid w:val="153FFFAB"/>
    <w:rsid w:val="17531834"/>
    <w:rsid w:val="175A7902"/>
    <w:rsid w:val="19AD67DD"/>
    <w:rsid w:val="1CF7F0E4"/>
    <w:rsid w:val="1F6D970A"/>
    <w:rsid w:val="1FABE12B"/>
    <w:rsid w:val="23850AC7"/>
    <w:rsid w:val="248273E1"/>
    <w:rsid w:val="2488B703"/>
    <w:rsid w:val="27076872"/>
    <w:rsid w:val="2BD520A8"/>
    <w:rsid w:val="2E3B958D"/>
    <w:rsid w:val="2E8C29A1"/>
    <w:rsid w:val="3271405B"/>
    <w:rsid w:val="32DE84D6"/>
    <w:rsid w:val="349E2B30"/>
    <w:rsid w:val="39DBDF7C"/>
    <w:rsid w:val="3FF4E6D9"/>
    <w:rsid w:val="42918122"/>
    <w:rsid w:val="42C85C5F"/>
    <w:rsid w:val="4303490A"/>
    <w:rsid w:val="4390CEEA"/>
    <w:rsid w:val="466E0029"/>
    <w:rsid w:val="46FA568B"/>
    <w:rsid w:val="47850E13"/>
    <w:rsid w:val="48719DD7"/>
    <w:rsid w:val="4AE24882"/>
    <w:rsid w:val="4F0E8B86"/>
    <w:rsid w:val="518AA590"/>
    <w:rsid w:val="520EBB6B"/>
    <w:rsid w:val="527A9846"/>
    <w:rsid w:val="53AF96A7"/>
    <w:rsid w:val="54B6C139"/>
    <w:rsid w:val="54C79863"/>
    <w:rsid w:val="58895EC6"/>
    <w:rsid w:val="58B52F3D"/>
    <w:rsid w:val="5B8EE751"/>
    <w:rsid w:val="5D76BD32"/>
    <w:rsid w:val="5E0F2188"/>
    <w:rsid w:val="5FCA8860"/>
    <w:rsid w:val="602237FD"/>
    <w:rsid w:val="612A0095"/>
    <w:rsid w:val="63DA9A8E"/>
    <w:rsid w:val="6602F756"/>
    <w:rsid w:val="669CAFC4"/>
    <w:rsid w:val="66CB7584"/>
    <w:rsid w:val="675D8C50"/>
    <w:rsid w:val="689A651B"/>
    <w:rsid w:val="6AED6F52"/>
    <w:rsid w:val="6B9ACB54"/>
    <w:rsid w:val="6BCFC7B3"/>
    <w:rsid w:val="6C4FC804"/>
    <w:rsid w:val="6E88204E"/>
    <w:rsid w:val="70EE1984"/>
    <w:rsid w:val="7373E88F"/>
    <w:rsid w:val="748FE962"/>
    <w:rsid w:val="749C5072"/>
    <w:rsid w:val="75946876"/>
    <w:rsid w:val="76898CB9"/>
    <w:rsid w:val="7812464F"/>
    <w:rsid w:val="7AA91016"/>
    <w:rsid w:val="7F131A4F"/>
    <w:rsid w:val="7FE10E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67EBC9"/>
  <w14:defaultImageDpi w14:val="300"/>
  <w15:docId w15:val="{5EE98A90-95E2-44F7-BE8B-7A3B316B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2CA0"/>
  </w:style>
  <w:style w:type="paragraph" w:styleId="Antrat1">
    <w:name w:val="heading 1"/>
    <w:basedOn w:val="prastasis"/>
    <w:next w:val="prastasis"/>
    <w:link w:val="Antrat1Diagrama"/>
    <w:uiPriority w:val="9"/>
    <w:qFormat/>
    <w:rsid w:val="008A2CA0"/>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Antrat2">
    <w:name w:val="heading 2"/>
    <w:basedOn w:val="prastasis"/>
    <w:next w:val="prastasis"/>
    <w:link w:val="Antrat2Diagrama"/>
    <w:uiPriority w:val="9"/>
    <w:unhideWhenUsed/>
    <w:qFormat/>
    <w:rsid w:val="008A2CA0"/>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Antrat3">
    <w:name w:val="heading 3"/>
    <w:basedOn w:val="prastasis"/>
    <w:next w:val="prastasis"/>
    <w:link w:val="Antrat3Diagrama"/>
    <w:uiPriority w:val="9"/>
    <w:unhideWhenUsed/>
    <w:qFormat/>
    <w:rsid w:val="008A2CA0"/>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Antrat4">
    <w:name w:val="heading 4"/>
    <w:basedOn w:val="prastasis"/>
    <w:next w:val="prastasis"/>
    <w:link w:val="Antrat4Diagrama"/>
    <w:uiPriority w:val="9"/>
    <w:semiHidden/>
    <w:unhideWhenUsed/>
    <w:qFormat/>
    <w:rsid w:val="008A2CA0"/>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Antrat5">
    <w:name w:val="heading 5"/>
    <w:basedOn w:val="prastasis"/>
    <w:next w:val="prastasis"/>
    <w:link w:val="Antrat5Diagrama"/>
    <w:uiPriority w:val="9"/>
    <w:semiHidden/>
    <w:unhideWhenUsed/>
    <w:qFormat/>
    <w:rsid w:val="008A2CA0"/>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Antrat6">
    <w:name w:val="heading 6"/>
    <w:basedOn w:val="prastasis"/>
    <w:next w:val="prastasis"/>
    <w:link w:val="Antrat6Diagrama"/>
    <w:uiPriority w:val="9"/>
    <w:semiHidden/>
    <w:unhideWhenUsed/>
    <w:qFormat/>
    <w:rsid w:val="008A2CA0"/>
    <w:pPr>
      <w:keepNext/>
      <w:keepLines/>
      <w:spacing w:before="40" w:after="0"/>
      <w:outlineLvl w:val="5"/>
    </w:pPr>
    <w:rPr>
      <w:rFonts w:asciiTheme="majorHAnsi" w:eastAsiaTheme="majorEastAsia" w:hAnsiTheme="majorHAnsi" w:cstheme="majorBidi"/>
      <w:color w:val="F79646" w:themeColor="accent6"/>
    </w:rPr>
  </w:style>
  <w:style w:type="paragraph" w:styleId="Antrat7">
    <w:name w:val="heading 7"/>
    <w:basedOn w:val="prastasis"/>
    <w:next w:val="prastasis"/>
    <w:link w:val="Antrat7Diagrama"/>
    <w:uiPriority w:val="9"/>
    <w:semiHidden/>
    <w:unhideWhenUsed/>
    <w:qFormat/>
    <w:rsid w:val="008A2CA0"/>
    <w:pPr>
      <w:keepNext/>
      <w:keepLines/>
      <w:spacing w:before="40" w:after="0"/>
      <w:outlineLvl w:val="6"/>
    </w:pPr>
    <w:rPr>
      <w:rFonts w:asciiTheme="majorHAnsi" w:eastAsiaTheme="majorEastAsia" w:hAnsiTheme="majorHAnsi" w:cstheme="majorBidi"/>
      <w:b/>
      <w:bCs/>
      <w:color w:val="F79646" w:themeColor="accent6"/>
    </w:rPr>
  </w:style>
  <w:style w:type="paragraph" w:styleId="Antrat8">
    <w:name w:val="heading 8"/>
    <w:basedOn w:val="prastasis"/>
    <w:next w:val="prastasis"/>
    <w:link w:val="Antrat8Diagrama"/>
    <w:uiPriority w:val="9"/>
    <w:semiHidden/>
    <w:unhideWhenUsed/>
    <w:qFormat/>
    <w:rsid w:val="008A2CA0"/>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Antrat9">
    <w:name w:val="heading 9"/>
    <w:basedOn w:val="prastasis"/>
    <w:next w:val="prastasis"/>
    <w:link w:val="Antrat9Diagrama"/>
    <w:uiPriority w:val="9"/>
    <w:semiHidden/>
    <w:unhideWhenUsed/>
    <w:qFormat/>
    <w:rsid w:val="008A2CA0"/>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8A2CA0"/>
    <w:pPr>
      <w:spacing w:after="0" w:line="240" w:lineRule="auto"/>
    </w:pPr>
  </w:style>
  <w:style w:type="character" w:customStyle="1" w:styleId="Antrat1Diagrama">
    <w:name w:val="Antraštė 1 Diagrama"/>
    <w:basedOn w:val="Numatytasispastraiposriftas"/>
    <w:link w:val="Antrat1"/>
    <w:uiPriority w:val="9"/>
    <w:rsid w:val="008A2CA0"/>
    <w:rPr>
      <w:rFonts w:asciiTheme="majorHAnsi" w:eastAsiaTheme="majorEastAsia" w:hAnsiTheme="majorHAnsi" w:cstheme="majorBidi"/>
      <w:color w:val="E36C0A" w:themeColor="accent6" w:themeShade="BF"/>
      <w:sz w:val="40"/>
      <w:szCs w:val="40"/>
    </w:rPr>
  </w:style>
  <w:style w:type="character" w:customStyle="1" w:styleId="Antrat2Diagrama">
    <w:name w:val="Antraštė 2 Diagrama"/>
    <w:basedOn w:val="Numatytasispastraiposriftas"/>
    <w:link w:val="Antrat2"/>
    <w:uiPriority w:val="9"/>
    <w:rsid w:val="008A2CA0"/>
    <w:rPr>
      <w:rFonts w:asciiTheme="majorHAnsi" w:eastAsiaTheme="majorEastAsia" w:hAnsiTheme="majorHAnsi" w:cstheme="majorBidi"/>
      <w:color w:val="E36C0A" w:themeColor="accent6" w:themeShade="BF"/>
      <w:sz w:val="28"/>
      <w:szCs w:val="28"/>
    </w:rPr>
  </w:style>
  <w:style w:type="character" w:customStyle="1" w:styleId="Antrat3Diagrama">
    <w:name w:val="Antraštė 3 Diagrama"/>
    <w:basedOn w:val="Numatytasispastraiposriftas"/>
    <w:link w:val="Antrat3"/>
    <w:uiPriority w:val="9"/>
    <w:rsid w:val="008A2CA0"/>
    <w:rPr>
      <w:rFonts w:asciiTheme="majorHAnsi" w:eastAsiaTheme="majorEastAsia" w:hAnsiTheme="majorHAnsi" w:cstheme="majorBidi"/>
      <w:color w:val="E36C0A" w:themeColor="accent6" w:themeShade="BF"/>
      <w:sz w:val="24"/>
      <w:szCs w:val="24"/>
    </w:rPr>
  </w:style>
  <w:style w:type="paragraph" w:styleId="Pavadinimas">
    <w:name w:val="Title"/>
    <w:basedOn w:val="prastasis"/>
    <w:next w:val="prastasis"/>
    <w:link w:val="PavadinimasDiagrama"/>
    <w:uiPriority w:val="10"/>
    <w:qFormat/>
    <w:rsid w:val="008A2CA0"/>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PavadinimasDiagrama">
    <w:name w:val="Pavadinimas Diagrama"/>
    <w:basedOn w:val="Numatytasispastraiposriftas"/>
    <w:link w:val="Pavadinimas"/>
    <w:uiPriority w:val="10"/>
    <w:rsid w:val="008A2CA0"/>
    <w:rPr>
      <w:rFonts w:asciiTheme="majorHAnsi" w:eastAsiaTheme="majorEastAsia" w:hAnsiTheme="majorHAnsi" w:cstheme="majorBidi"/>
      <w:color w:val="262626" w:themeColor="text1" w:themeTint="D9"/>
      <w:spacing w:val="-15"/>
      <w:sz w:val="96"/>
      <w:szCs w:val="96"/>
    </w:rPr>
  </w:style>
  <w:style w:type="paragraph" w:styleId="Paantrat">
    <w:name w:val="Subtitle"/>
    <w:basedOn w:val="prastasis"/>
    <w:next w:val="prastasis"/>
    <w:link w:val="PaantratDiagrama"/>
    <w:uiPriority w:val="11"/>
    <w:qFormat/>
    <w:rsid w:val="008A2CA0"/>
    <w:pPr>
      <w:numPr>
        <w:ilvl w:val="1"/>
      </w:numPr>
      <w:spacing w:line="240" w:lineRule="auto"/>
    </w:pPr>
    <w:rPr>
      <w:rFonts w:asciiTheme="majorHAnsi" w:eastAsiaTheme="majorEastAsia" w:hAnsiTheme="majorHAnsi" w:cstheme="majorBidi"/>
      <w:sz w:val="30"/>
      <w:szCs w:val="30"/>
    </w:rPr>
  </w:style>
  <w:style w:type="character" w:customStyle="1" w:styleId="PaantratDiagrama">
    <w:name w:val="Paantraštė Diagrama"/>
    <w:basedOn w:val="Numatytasispastraiposriftas"/>
    <w:link w:val="Paantrat"/>
    <w:uiPriority w:val="11"/>
    <w:rsid w:val="008A2CA0"/>
    <w:rPr>
      <w:rFonts w:asciiTheme="majorHAnsi" w:eastAsiaTheme="majorEastAsia" w:hAnsiTheme="majorHAnsi" w:cstheme="majorBidi"/>
      <w:sz w:val="30"/>
      <w:szCs w:val="30"/>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39"/>
      </w:numPr>
      <w:contextualSpacing/>
    </w:pPr>
  </w:style>
  <w:style w:type="paragraph" w:styleId="Sraassuenkleliais2">
    <w:name w:val="List Bullet 2"/>
    <w:basedOn w:val="prastasis"/>
    <w:uiPriority w:val="99"/>
    <w:unhideWhenUsed/>
    <w:rsid w:val="00326F90"/>
    <w:pPr>
      <w:numPr>
        <w:numId w:val="33"/>
      </w:numPr>
      <w:contextualSpacing/>
    </w:pPr>
  </w:style>
  <w:style w:type="paragraph" w:styleId="Sraassuenkleliais3">
    <w:name w:val="List Bullet 3"/>
    <w:basedOn w:val="prastasis"/>
    <w:uiPriority w:val="99"/>
    <w:unhideWhenUsed/>
    <w:rsid w:val="00326F90"/>
    <w:pPr>
      <w:numPr>
        <w:numId w:val="32"/>
      </w:numPr>
      <w:contextualSpacing/>
    </w:pPr>
  </w:style>
  <w:style w:type="paragraph" w:styleId="Sraassunumeriais">
    <w:name w:val="List Number"/>
    <w:basedOn w:val="prastasis"/>
    <w:uiPriority w:val="99"/>
    <w:unhideWhenUsed/>
    <w:rsid w:val="00326F90"/>
    <w:pPr>
      <w:numPr>
        <w:numId w:val="16"/>
      </w:numPr>
      <w:contextualSpacing/>
    </w:pPr>
  </w:style>
  <w:style w:type="paragraph" w:styleId="Sraassunumeriais2">
    <w:name w:val="List Number 2"/>
    <w:basedOn w:val="prastasis"/>
    <w:uiPriority w:val="99"/>
    <w:unhideWhenUsed/>
    <w:rsid w:val="0029639D"/>
    <w:pPr>
      <w:numPr>
        <w:numId w:val="14"/>
      </w:numPr>
      <w:contextualSpacing/>
    </w:pPr>
  </w:style>
  <w:style w:type="paragraph" w:styleId="Sraassunumeriais3">
    <w:name w:val="List Number 3"/>
    <w:basedOn w:val="prastasis"/>
    <w:uiPriority w:val="99"/>
    <w:unhideWhenUsed/>
    <w:rsid w:val="0029639D"/>
    <w:pPr>
      <w:numPr>
        <w:numId w:val="11"/>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8A2CA0"/>
    <w:pPr>
      <w:spacing w:before="160"/>
      <w:ind w:left="720" w:right="720"/>
      <w:jc w:val="center"/>
    </w:pPr>
    <w:rPr>
      <w:i/>
      <w:iCs/>
      <w:color w:val="262626" w:themeColor="text1" w:themeTint="D9"/>
    </w:rPr>
  </w:style>
  <w:style w:type="character" w:customStyle="1" w:styleId="CitataDiagrama">
    <w:name w:val="Citata Diagrama"/>
    <w:basedOn w:val="Numatytasispastraiposriftas"/>
    <w:link w:val="Citata"/>
    <w:uiPriority w:val="29"/>
    <w:rsid w:val="008A2CA0"/>
    <w:rPr>
      <w:i/>
      <w:iCs/>
      <w:color w:val="262626" w:themeColor="text1" w:themeTint="D9"/>
    </w:rPr>
  </w:style>
  <w:style w:type="character" w:customStyle="1" w:styleId="Antrat4Diagrama">
    <w:name w:val="Antraštė 4 Diagrama"/>
    <w:basedOn w:val="Numatytasispastraiposriftas"/>
    <w:link w:val="Antrat4"/>
    <w:uiPriority w:val="9"/>
    <w:semiHidden/>
    <w:rsid w:val="008A2CA0"/>
    <w:rPr>
      <w:rFonts w:asciiTheme="majorHAnsi" w:eastAsiaTheme="majorEastAsia" w:hAnsiTheme="majorHAnsi" w:cstheme="majorBidi"/>
      <w:color w:val="F79646" w:themeColor="accent6"/>
      <w:sz w:val="22"/>
      <w:szCs w:val="22"/>
    </w:rPr>
  </w:style>
  <w:style w:type="character" w:customStyle="1" w:styleId="Antrat5Diagrama">
    <w:name w:val="Antraštė 5 Diagrama"/>
    <w:basedOn w:val="Numatytasispastraiposriftas"/>
    <w:link w:val="Antrat5"/>
    <w:uiPriority w:val="9"/>
    <w:semiHidden/>
    <w:rsid w:val="008A2CA0"/>
    <w:rPr>
      <w:rFonts w:asciiTheme="majorHAnsi" w:eastAsiaTheme="majorEastAsia" w:hAnsiTheme="majorHAnsi" w:cstheme="majorBidi"/>
      <w:i/>
      <w:iCs/>
      <w:color w:val="F79646" w:themeColor="accent6"/>
      <w:sz w:val="22"/>
      <w:szCs w:val="22"/>
    </w:rPr>
  </w:style>
  <w:style w:type="character" w:customStyle="1" w:styleId="Antrat6Diagrama">
    <w:name w:val="Antraštė 6 Diagrama"/>
    <w:basedOn w:val="Numatytasispastraiposriftas"/>
    <w:link w:val="Antrat6"/>
    <w:uiPriority w:val="9"/>
    <w:semiHidden/>
    <w:rsid w:val="008A2CA0"/>
    <w:rPr>
      <w:rFonts w:asciiTheme="majorHAnsi" w:eastAsiaTheme="majorEastAsia" w:hAnsiTheme="majorHAnsi" w:cstheme="majorBidi"/>
      <w:color w:val="F79646" w:themeColor="accent6"/>
    </w:rPr>
  </w:style>
  <w:style w:type="character" w:customStyle="1" w:styleId="Antrat7Diagrama">
    <w:name w:val="Antraštė 7 Diagrama"/>
    <w:basedOn w:val="Numatytasispastraiposriftas"/>
    <w:link w:val="Antrat7"/>
    <w:uiPriority w:val="9"/>
    <w:semiHidden/>
    <w:rsid w:val="008A2CA0"/>
    <w:rPr>
      <w:rFonts w:asciiTheme="majorHAnsi" w:eastAsiaTheme="majorEastAsia" w:hAnsiTheme="majorHAnsi" w:cstheme="majorBidi"/>
      <w:b/>
      <w:bCs/>
      <w:color w:val="F79646" w:themeColor="accent6"/>
    </w:rPr>
  </w:style>
  <w:style w:type="character" w:customStyle="1" w:styleId="Antrat8Diagrama">
    <w:name w:val="Antraštė 8 Diagrama"/>
    <w:basedOn w:val="Numatytasispastraiposriftas"/>
    <w:link w:val="Antrat8"/>
    <w:uiPriority w:val="9"/>
    <w:semiHidden/>
    <w:rsid w:val="008A2CA0"/>
    <w:rPr>
      <w:rFonts w:asciiTheme="majorHAnsi" w:eastAsiaTheme="majorEastAsia" w:hAnsiTheme="majorHAnsi" w:cstheme="majorBidi"/>
      <w:b/>
      <w:bCs/>
      <w:i/>
      <w:iCs/>
      <w:color w:val="F79646" w:themeColor="accent6"/>
      <w:sz w:val="20"/>
      <w:szCs w:val="20"/>
    </w:rPr>
  </w:style>
  <w:style w:type="character" w:customStyle="1" w:styleId="Antrat9Diagrama">
    <w:name w:val="Antraštė 9 Diagrama"/>
    <w:basedOn w:val="Numatytasispastraiposriftas"/>
    <w:link w:val="Antrat9"/>
    <w:uiPriority w:val="9"/>
    <w:semiHidden/>
    <w:rsid w:val="008A2CA0"/>
    <w:rPr>
      <w:rFonts w:asciiTheme="majorHAnsi" w:eastAsiaTheme="majorEastAsia" w:hAnsiTheme="majorHAnsi" w:cstheme="majorBidi"/>
      <w:i/>
      <w:iCs/>
      <w:color w:val="F79646" w:themeColor="accent6"/>
      <w:sz w:val="20"/>
      <w:szCs w:val="20"/>
    </w:rPr>
  </w:style>
  <w:style w:type="paragraph" w:styleId="Antrat">
    <w:name w:val="caption"/>
    <w:basedOn w:val="prastasis"/>
    <w:next w:val="prastasis"/>
    <w:uiPriority w:val="35"/>
    <w:semiHidden/>
    <w:unhideWhenUsed/>
    <w:qFormat/>
    <w:rsid w:val="008A2CA0"/>
    <w:pPr>
      <w:spacing w:line="240" w:lineRule="auto"/>
    </w:pPr>
    <w:rPr>
      <w:b/>
      <w:bCs/>
      <w:smallCaps/>
      <w:color w:val="595959" w:themeColor="text1" w:themeTint="A6"/>
    </w:rPr>
  </w:style>
  <w:style w:type="character" w:styleId="Grietas">
    <w:name w:val="Strong"/>
    <w:basedOn w:val="Numatytasispastraiposriftas"/>
    <w:uiPriority w:val="22"/>
    <w:qFormat/>
    <w:rsid w:val="008A2CA0"/>
    <w:rPr>
      <w:b/>
      <w:bCs/>
    </w:rPr>
  </w:style>
  <w:style w:type="character" w:styleId="Emfaz">
    <w:name w:val="Emphasis"/>
    <w:basedOn w:val="Numatytasispastraiposriftas"/>
    <w:uiPriority w:val="20"/>
    <w:qFormat/>
    <w:rsid w:val="008A2CA0"/>
    <w:rPr>
      <w:i/>
      <w:iCs/>
      <w:color w:val="F79646" w:themeColor="accent6"/>
    </w:rPr>
  </w:style>
  <w:style w:type="paragraph" w:styleId="Iskirtacitata">
    <w:name w:val="Intense Quote"/>
    <w:basedOn w:val="prastasis"/>
    <w:next w:val="prastasis"/>
    <w:link w:val="IskirtacitataDiagrama"/>
    <w:uiPriority w:val="30"/>
    <w:qFormat/>
    <w:rsid w:val="008A2CA0"/>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skirtacitataDiagrama">
    <w:name w:val="Išskirta citata Diagrama"/>
    <w:basedOn w:val="Numatytasispastraiposriftas"/>
    <w:link w:val="Iskirtacitata"/>
    <w:uiPriority w:val="30"/>
    <w:rsid w:val="008A2CA0"/>
    <w:rPr>
      <w:rFonts w:asciiTheme="majorHAnsi" w:eastAsiaTheme="majorEastAsia" w:hAnsiTheme="majorHAnsi" w:cstheme="majorBidi"/>
      <w:i/>
      <w:iCs/>
      <w:color w:val="F79646" w:themeColor="accent6"/>
      <w:sz w:val="32"/>
      <w:szCs w:val="32"/>
    </w:rPr>
  </w:style>
  <w:style w:type="character" w:styleId="Nerykuspabraukimas">
    <w:name w:val="Subtle Emphasis"/>
    <w:basedOn w:val="Numatytasispastraiposriftas"/>
    <w:uiPriority w:val="19"/>
    <w:qFormat/>
    <w:rsid w:val="008A2CA0"/>
    <w:rPr>
      <w:i/>
      <w:iCs/>
    </w:rPr>
  </w:style>
  <w:style w:type="character" w:styleId="Rykuspabraukimas">
    <w:name w:val="Intense Emphasis"/>
    <w:basedOn w:val="Numatytasispastraiposriftas"/>
    <w:uiPriority w:val="21"/>
    <w:qFormat/>
    <w:rsid w:val="008A2CA0"/>
    <w:rPr>
      <w:b/>
      <w:bCs/>
      <w:i/>
      <w:iCs/>
    </w:rPr>
  </w:style>
  <w:style w:type="character" w:styleId="Nerykinuoroda">
    <w:name w:val="Subtle Reference"/>
    <w:basedOn w:val="Numatytasispastraiposriftas"/>
    <w:uiPriority w:val="31"/>
    <w:qFormat/>
    <w:rsid w:val="008A2CA0"/>
    <w:rPr>
      <w:smallCaps/>
      <w:color w:val="595959" w:themeColor="text1" w:themeTint="A6"/>
    </w:rPr>
  </w:style>
  <w:style w:type="character" w:styleId="Rykinuoroda">
    <w:name w:val="Intense Reference"/>
    <w:basedOn w:val="Numatytasispastraiposriftas"/>
    <w:uiPriority w:val="32"/>
    <w:qFormat/>
    <w:rsid w:val="008A2CA0"/>
    <w:rPr>
      <w:b/>
      <w:bCs/>
      <w:smallCaps/>
      <w:color w:val="F79646" w:themeColor="accent6"/>
    </w:rPr>
  </w:style>
  <w:style w:type="character" w:styleId="Knygospavadinimas">
    <w:name w:val="Book Title"/>
    <w:basedOn w:val="Numatytasispastraiposriftas"/>
    <w:uiPriority w:val="33"/>
    <w:qFormat/>
    <w:rsid w:val="008A2CA0"/>
    <w:rPr>
      <w:b/>
      <w:bCs/>
      <w:caps w:val="0"/>
      <w:smallCaps/>
      <w:spacing w:val="7"/>
      <w:sz w:val="21"/>
      <w:szCs w:val="21"/>
    </w:rPr>
  </w:style>
  <w:style w:type="paragraph" w:styleId="Turinioantrat">
    <w:name w:val="TOC Heading"/>
    <w:basedOn w:val="Antrat1"/>
    <w:next w:val="prastasis"/>
    <w:uiPriority w:val="39"/>
    <w:semiHidden/>
    <w:unhideWhenUsed/>
    <w:qFormat/>
    <w:rsid w:val="008A2CA0"/>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rastasiniatinklio">
    <w:name w:val="Normal (Web)"/>
    <w:basedOn w:val="prastasis"/>
    <w:uiPriority w:val="99"/>
    <w:semiHidden/>
    <w:unhideWhenUsed/>
    <w:rsid w:val="0068712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2C1383CB-967C-4040-BDAD-4C014EDB5A6D}">
  <ds:schemaRefs>
    <ds:schemaRef ds:uri="http://schemas.microsoft.com/sharepoint/v3/contenttype/forms"/>
  </ds:schemaRefs>
</ds:datastoreItem>
</file>

<file path=customXml/itemProps2.xml><?xml version="1.0" encoding="utf-8"?>
<ds:datastoreItem xmlns:ds="http://schemas.openxmlformats.org/officeDocument/2006/customXml" ds:itemID="{3ECF2B61-5891-42C9-B5BE-82738F61B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63AA9-8C75-4310-BD7D-C4BE1341E2B8}">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1242</Words>
  <Characters>8909</Characters>
  <Application>Microsoft Office Word</Application>
  <DocSecurity>0</DocSecurity>
  <Lines>161</Lines>
  <Paragraphs>74</Paragraphs>
  <ScaleCrop>false</ScaleCrop>
  <Manager/>
  <Company/>
  <LinksUpToDate>false</LinksUpToDate>
  <CharactersWithSpaces>10077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generated by python-docx</dc:description>
  <dcterms:created xsi:type="dcterms:W3CDTF">2026-04-28T10:27:00Z</dcterms:created>
  <dcterms:modified xsi:type="dcterms:W3CDTF">2026-06-11T11:50:00Z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